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14D98" w14:textId="2DED5A08" w:rsidR="00DA509A" w:rsidRPr="00DA6626" w:rsidRDefault="000B4C54" w:rsidP="00CB6878">
      <w:pPr>
        <w:pageBreakBefore/>
        <w:tabs>
          <w:tab w:val="right" w:pos="9070"/>
        </w:tabs>
        <w:jc w:val="right"/>
        <w:rPr>
          <w:rFonts w:ascii="Calibri" w:hAnsi="Calibri" w:cs="Calibri"/>
          <w:sz w:val="20"/>
          <w:szCs w:val="20"/>
        </w:rPr>
      </w:pPr>
      <w:r w:rsidRPr="00DA6626">
        <w:rPr>
          <w:rFonts w:ascii="Calibri" w:hAnsi="Calibri" w:cs="Calibri"/>
          <w:sz w:val="20"/>
          <w:szCs w:val="20"/>
        </w:rPr>
        <w:tab/>
        <w:t xml:space="preserve"> </w:t>
      </w:r>
      <w:r w:rsidR="00EC6B7B" w:rsidRPr="00DA6626">
        <w:rPr>
          <w:rFonts w:ascii="Calibri" w:hAnsi="Calibri" w:cs="Calibri"/>
          <w:sz w:val="20"/>
          <w:szCs w:val="20"/>
        </w:rPr>
        <w:tab/>
      </w:r>
      <w:r w:rsidR="00EC6B7B" w:rsidRPr="00DA6626">
        <w:rPr>
          <w:rFonts w:ascii="Calibri" w:hAnsi="Calibri" w:cs="Calibri"/>
          <w:sz w:val="20"/>
          <w:szCs w:val="20"/>
        </w:rPr>
        <w:tab/>
      </w:r>
      <w:r w:rsidR="00EC6B7B" w:rsidRPr="00DA6626">
        <w:rPr>
          <w:rFonts w:ascii="Calibri" w:hAnsi="Calibri" w:cs="Calibri"/>
          <w:sz w:val="20"/>
          <w:szCs w:val="20"/>
        </w:rPr>
        <w:tab/>
      </w:r>
      <w:r w:rsidR="00EC6B7B" w:rsidRPr="00DA6626">
        <w:rPr>
          <w:rFonts w:ascii="Calibri" w:hAnsi="Calibri" w:cs="Calibri"/>
          <w:sz w:val="20"/>
          <w:szCs w:val="20"/>
        </w:rPr>
        <w:tab/>
      </w:r>
      <w:r w:rsidR="00EC6B7B" w:rsidRPr="00DA6626">
        <w:rPr>
          <w:rFonts w:ascii="Calibri" w:hAnsi="Calibri" w:cs="Calibri"/>
          <w:sz w:val="20"/>
          <w:szCs w:val="20"/>
        </w:rPr>
        <w:tab/>
      </w:r>
      <w:r w:rsidR="00DA509A" w:rsidRPr="00DA6626">
        <w:rPr>
          <w:rFonts w:ascii="Calibri" w:hAnsi="Calibri" w:cs="Calibri"/>
          <w:sz w:val="20"/>
          <w:szCs w:val="20"/>
        </w:rPr>
        <w:t xml:space="preserve">Załącznik nr </w:t>
      </w:r>
      <w:r w:rsidR="00DA6626">
        <w:rPr>
          <w:rFonts w:ascii="Calibri" w:hAnsi="Calibri" w:cs="Calibri"/>
          <w:sz w:val="20"/>
          <w:szCs w:val="20"/>
        </w:rPr>
        <w:t xml:space="preserve">6 </w:t>
      </w:r>
      <w:r w:rsidR="0029492E" w:rsidRPr="00DA6626">
        <w:rPr>
          <w:rFonts w:ascii="Calibri" w:hAnsi="Calibri" w:cs="Calibri"/>
          <w:sz w:val="20"/>
          <w:szCs w:val="20"/>
        </w:rPr>
        <w:t xml:space="preserve">do </w:t>
      </w:r>
      <w:r w:rsidR="00DA6626">
        <w:rPr>
          <w:rFonts w:ascii="Calibri" w:hAnsi="Calibri" w:cs="Calibri"/>
          <w:sz w:val="20"/>
          <w:szCs w:val="20"/>
        </w:rPr>
        <w:t>Zapytania</w:t>
      </w:r>
    </w:p>
    <w:p w14:paraId="28C510C8" w14:textId="038149E4" w:rsidR="00A2382B" w:rsidRPr="00A2382B" w:rsidRDefault="00DA509A" w:rsidP="00A2382B">
      <w:pPr>
        <w:tabs>
          <w:tab w:val="left" w:pos="1140"/>
        </w:tabs>
        <w:jc w:val="right"/>
        <w:rPr>
          <w:rFonts w:ascii="Calibri" w:hAnsi="Calibri" w:cs="Calibri"/>
          <w:b/>
          <w:sz w:val="20"/>
          <w:szCs w:val="20"/>
        </w:rPr>
      </w:pPr>
      <w:r w:rsidRPr="00DA6626">
        <w:rPr>
          <w:rFonts w:ascii="Calibri" w:hAnsi="Calibri" w:cs="Calibri"/>
          <w:b/>
          <w:sz w:val="20"/>
          <w:szCs w:val="20"/>
        </w:rPr>
        <w:tab/>
      </w:r>
    </w:p>
    <w:p w14:paraId="10BAA2C1" w14:textId="2B219C47" w:rsidR="00DA509A" w:rsidRPr="00DA6626" w:rsidRDefault="00A2382B" w:rsidP="00A2382B">
      <w:pPr>
        <w:tabs>
          <w:tab w:val="left" w:pos="1140"/>
        </w:tabs>
        <w:rPr>
          <w:rFonts w:ascii="Calibri" w:hAnsi="Calibri" w:cs="Calibri"/>
          <w:b/>
          <w:sz w:val="20"/>
          <w:szCs w:val="20"/>
        </w:rPr>
      </w:pPr>
      <w:r w:rsidRPr="00A2382B">
        <w:rPr>
          <w:rFonts w:ascii="Calibri" w:hAnsi="Calibri" w:cs="Calibri"/>
          <w:b/>
          <w:sz w:val="20"/>
          <w:szCs w:val="20"/>
        </w:rPr>
        <w:t>Nr referencyjny: ZK.03.2026</w:t>
      </w:r>
    </w:p>
    <w:p w14:paraId="6302741E" w14:textId="4A33B11D" w:rsidR="001B4444" w:rsidRPr="00DA6626" w:rsidRDefault="001B4444" w:rsidP="001B4444">
      <w:pPr>
        <w:spacing w:before="120"/>
        <w:jc w:val="right"/>
        <w:rPr>
          <w:rFonts w:ascii="Calibri" w:hAnsi="Calibri" w:cs="Calibri"/>
          <w:sz w:val="20"/>
          <w:szCs w:val="20"/>
        </w:rPr>
      </w:pPr>
      <w:r w:rsidRPr="00DA6626">
        <w:rPr>
          <w:rFonts w:ascii="Calibri" w:hAnsi="Calibri" w:cs="Calibri"/>
          <w:sz w:val="20"/>
          <w:szCs w:val="20"/>
        </w:rPr>
        <w:t>..................................., dnia ....................... 202</w:t>
      </w:r>
      <w:r w:rsidR="00CF1DCD" w:rsidRPr="00DA6626">
        <w:rPr>
          <w:rFonts w:ascii="Calibri" w:hAnsi="Calibri" w:cs="Calibri"/>
          <w:sz w:val="20"/>
          <w:szCs w:val="20"/>
        </w:rPr>
        <w:t>6</w:t>
      </w:r>
      <w:r w:rsidRPr="00DA6626">
        <w:rPr>
          <w:rFonts w:ascii="Calibri" w:hAnsi="Calibri" w:cs="Calibri"/>
          <w:sz w:val="20"/>
          <w:szCs w:val="20"/>
        </w:rPr>
        <w:t xml:space="preserve"> r.</w:t>
      </w:r>
    </w:p>
    <w:p w14:paraId="702D90F7" w14:textId="77777777" w:rsidR="009E1C8A" w:rsidRPr="00DA6626" w:rsidRDefault="009E1C8A" w:rsidP="001B4444">
      <w:pPr>
        <w:spacing w:before="120"/>
        <w:rPr>
          <w:rFonts w:ascii="Calibri" w:hAnsi="Calibri" w:cs="Calibri"/>
          <w:sz w:val="20"/>
          <w:szCs w:val="20"/>
        </w:rPr>
      </w:pPr>
      <w:r w:rsidRPr="00DA6626">
        <w:rPr>
          <w:rFonts w:ascii="Calibri" w:hAnsi="Calibri" w:cs="Calibri"/>
          <w:sz w:val="20"/>
          <w:szCs w:val="20"/>
        </w:rPr>
        <w:t>...................................................................................</w:t>
      </w:r>
      <w:r w:rsidRPr="00DA6626">
        <w:rPr>
          <w:rFonts w:ascii="Calibri" w:hAnsi="Calibri" w:cs="Calibri"/>
          <w:sz w:val="20"/>
          <w:szCs w:val="20"/>
        </w:rPr>
        <w:tab/>
        <w:t xml:space="preserve">      </w:t>
      </w:r>
      <w:r w:rsidR="00EC6B7B" w:rsidRPr="00DA6626">
        <w:rPr>
          <w:rFonts w:ascii="Calibri" w:hAnsi="Calibri" w:cs="Calibri"/>
          <w:sz w:val="20"/>
          <w:szCs w:val="20"/>
        </w:rPr>
        <w:tab/>
      </w:r>
      <w:r w:rsidR="00EC6B7B" w:rsidRPr="00DA6626">
        <w:rPr>
          <w:rFonts w:ascii="Calibri" w:hAnsi="Calibri" w:cs="Calibri"/>
          <w:sz w:val="20"/>
          <w:szCs w:val="20"/>
        </w:rPr>
        <w:tab/>
      </w:r>
      <w:r w:rsidR="00EC6B7B" w:rsidRPr="00DA6626">
        <w:rPr>
          <w:rFonts w:ascii="Calibri" w:hAnsi="Calibri" w:cs="Calibri"/>
          <w:sz w:val="20"/>
          <w:szCs w:val="20"/>
        </w:rPr>
        <w:tab/>
      </w:r>
      <w:r w:rsidR="008E4166" w:rsidRPr="00DA6626">
        <w:rPr>
          <w:rFonts w:ascii="Calibri" w:hAnsi="Calibri" w:cs="Calibri"/>
          <w:sz w:val="20"/>
          <w:szCs w:val="20"/>
        </w:rPr>
        <w:t xml:space="preserve">                                     </w:t>
      </w:r>
      <w:r w:rsidR="00CB6878" w:rsidRPr="00DA6626">
        <w:rPr>
          <w:rFonts w:ascii="Calibri" w:hAnsi="Calibri" w:cs="Calibri"/>
          <w:sz w:val="20"/>
          <w:szCs w:val="20"/>
        </w:rPr>
        <w:t xml:space="preserve">             </w:t>
      </w:r>
      <w:r w:rsidR="008E4166" w:rsidRPr="00DA6626">
        <w:rPr>
          <w:rFonts w:ascii="Calibri" w:hAnsi="Calibri" w:cs="Calibri"/>
          <w:sz w:val="20"/>
          <w:szCs w:val="20"/>
        </w:rPr>
        <w:t xml:space="preserve"> </w:t>
      </w:r>
    </w:p>
    <w:p w14:paraId="1F1F4D6B" w14:textId="77777777" w:rsidR="009E1C8A" w:rsidRPr="00DA6626" w:rsidRDefault="00CB6878" w:rsidP="009E1C8A">
      <w:pPr>
        <w:ind w:right="39"/>
        <w:rPr>
          <w:rFonts w:ascii="Calibri" w:eastAsia="Batang" w:hAnsi="Calibri" w:cs="Calibri"/>
          <w:i/>
          <w:sz w:val="20"/>
          <w:szCs w:val="20"/>
        </w:rPr>
      </w:pPr>
      <w:r w:rsidRPr="00DA6626">
        <w:rPr>
          <w:rFonts w:ascii="Calibri" w:eastAsia="Batang" w:hAnsi="Calibri" w:cs="Calibri"/>
          <w:i/>
          <w:sz w:val="20"/>
          <w:szCs w:val="20"/>
        </w:rPr>
        <w:t xml:space="preserve">     </w:t>
      </w:r>
      <w:r w:rsidR="009E1C8A" w:rsidRPr="00DA6626">
        <w:rPr>
          <w:rFonts w:ascii="Calibri" w:eastAsia="Batang" w:hAnsi="Calibri" w:cs="Calibri"/>
          <w:i/>
          <w:sz w:val="20"/>
          <w:szCs w:val="20"/>
        </w:rPr>
        <w:t xml:space="preserve">  (Nazwa i adres Wykonawcy)</w:t>
      </w:r>
    </w:p>
    <w:p w14:paraId="0EE9B4C0" w14:textId="77777777" w:rsidR="00DA509A" w:rsidRPr="00DA6626" w:rsidRDefault="00DA509A" w:rsidP="00DA509A">
      <w:pPr>
        <w:rPr>
          <w:rFonts w:ascii="Calibri" w:hAnsi="Calibri" w:cs="Calibri"/>
          <w:sz w:val="20"/>
          <w:szCs w:val="20"/>
        </w:rPr>
      </w:pPr>
    </w:p>
    <w:p w14:paraId="36C7EA0A" w14:textId="77777777" w:rsidR="00EC6B7B" w:rsidRPr="00DA6626" w:rsidRDefault="00EC6B7B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  <w:r w:rsidRPr="00DA6626">
        <w:rPr>
          <w:rFonts w:ascii="Calibri" w:hAnsi="Calibri" w:cs="Calibri"/>
          <w:b/>
          <w:sz w:val="20"/>
          <w:szCs w:val="20"/>
        </w:rPr>
        <w:t xml:space="preserve">WYKAZ WYKONANYCH  </w:t>
      </w:r>
      <w:r w:rsidR="00C64944" w:rsidRPr="00DA6626">
        <w:rPr>
          <w:rFonts w:ascii="Calibri" w:hAnsi="Calibri" w:cs="Calibri"/>
          <w:b/>
          <w:sz w:val="20"/>
          <w:szCs w:val="20"/>
        </w:rPr>
        <w:t>DOSTAW</w:t>
      </w:r>
    </w:p>
    <w:p w14:paraId="2E6A55A1" w14:textId="77777777" w:rsidR="00CB6878" w:rsidRPr="00DA6626" w:rsidRDefault="00EC6B7B" w:rsidP="00EC6B7B">
      <w:pPr>
        <w:jc w:val="center"/>
        <w:rPr>
          <w:rFonts w:ascii="Calibri" w:hAnsi="Calibri" w:cs="Calibri"/>
          <w:sz w:val="20"/>
          <w:szCs w:val="20"/>
        </w:rPr>
      </w:pPr>
      <w:r w:rsidRPr="00DA6626">
        <w:rPr>
          <w:rFonts w:ascii="Calibri" w:hAnsi="Calibri" w:cs="Calibri"/>
          <w:sz w:val="20"/>
          <w:szCs w:val="20"/>
        </w:rPr>
        <w:t xml:space="preserve">Składany do zadania </w:t>
      </w:r>
    </w:p>
    <w:p w14:paraId="4063CCB7" w14:textId="77777777" w:rsidR="0026141D" w:rsidRPr="00DA6626" w:rsidRDefault="0026141D" w:rsidP="00150CFA">
      <w:pPr>
        <w:shd w:val="clear" w:color="auto" w:fill="D9E2F3" w:themeFill="accent1" w:themeFillTint="33"/>
        <w:jc w:val="center"/>
        <w:rPr>
          <w:rFonts w:ascii="Calibri" w:hAnsi="Calibri" w:cs="Calibri"/>
          <w:b/>
          <w:bCs/>
          <w:iCs/>
          <w:sz w:val="20"/>
          <w:szCs w:val="20"/>
        </w:rPr>
      </w:pPr>
    </w:p>
    <w:p w14:paraId="4FB17068" w14:textId="530FF291" w:rsidR="0078061D" w:rsidRPr="00DA6626" w:rsidRDefault="008234DC" w:rsidP="00150CFA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color w:val="000000"/>
          <w:sz w:val="20"/>
          <w:szCs w:val="20"/>
        </w:rPr>
        <w:t xml:space="preserve">Dostawa sprzętu i wyposażenia medycznego </w:t>
      </w:r>
      <w:r w:rsidRPr="004E6FA4">
        <w:rPr>
          <w:rFonts w:ascii="Calibri" w:hAnsi="Calibri" w:cs="Calibri"/>
          <w:b/>
          <w:color w:val="000000"/>
          <w:sz w:val="20"/>
          <w:szCs w:val="20"/>
        </w:rPr>
        <w:t>w ramach projektu: „Poprawa jakości i dostępności do świadczeń z zakresu kardiologii dla mieszkańców Województwa Lubelskiego poprzez zakup i wymianą sprzętu w Szpitalu 4Cardia w Kraśniku”</w:t>
      </w:r>
    </w:p>
    <w:p w14:paraId="65321D25" w14:textId="77777777" w:rsidR="00F047F5" w:rsidRPr="00DA6626" w:rsidRDefault="00F047F5" w:rsidP="00150CFA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20"/>
          <w:szCs w:val="20"/>
        </w:rPr>
      </w:pPr>
    </w:p>
    <w:p w14:paraId="4E950CB3" w14:textId="77777777" w:rsidR="00CB6878" w:rsidRPr="00DA6626" w:rsidRDefault="00CB6878" w:rsidP="00EC6B7B">
      <w:pPr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47151D52" w14:textId="77777777" w:rsidR="00DA509A" w:rsidRPr="00DA6626" w:rsidRDefault="00DA509A" w:rsidP="00EC6B7B">
      <w:pPr>
        <w:jc w:val="center"/>
        <w:rPr>
          <w:rFonts w:ascii="Calibri" w:hAnsi="Calibri" w:cs="Calibri"/>
          <w:sz w:val="20"/>
          <w:szCs w:val="20"/>
        </w:rPr>
      </w:pPr>
      <w:r w:rsidRPr="00DA6626">
        <w:rPr>
          <w:rFonts w:ascii="Calibri" w:hAnsi="Calibri" w:cs="Calibri"/>
          <w:b/>
          <w:sz w:val="20"/>
          <w:szCs w:val="20"/>
        </w:rPr>
        <w:t>OŚWIADCZAM(Y), ŻE</w:t>
      </w:r>
    </w:p>
    <w:p w14:paraId="1012BB04" w14:textId="77777777" w:rsidR="00DA509A" w:rsidRPr="00DA6626" w:rsidRDefault="00DA509A" w:rsidP="00DA509A">
      <w:pPr>
        <w:jc w:val="both"/>
        <w:rPr>
          <w:rFonts w:ascii="Calibri" w:hAnsi="Calibri" w:cs="Calibri"/>
          <w:sz w:val="20"/>
          <w:szCs w:val="20"/>
        </w:rPr>
      </w:pPr>
      <w:r w:rsidRPr="00DA6626">
        <w:rPr>
          <w:rFonts w:ascii="Calibri" w:hAnsi="Calibri" w:cs="Calibri"/>
          <w:sz w:val="20"/>
          <w:szCs w:val="20"/>
        </w:rPr>
        <w:t xml:space="preserve">wykonałem(wykonaliśmy) następujące </w:t>
      </w:r>
      <w:r w:rsidR="00C64944" w:rsidRPr="00DA6626">
        <w:rPr>
          <w:rFonts w:ascii="Calibri" w:hAnsi="Calibri" w:cs="Calibri"/>
          <w:sz w:val="20"/>
          <w:szCs w:val="20"/>
        </w:rPr>
        <w:t>DOSTAW</w:t>
      </w:r>
      <w:r w:rsidRPr="00DA6626">
        <w:rPr>
          <w:rFonts w:ascii="Calibri" w:hAnsi="Calibri" w:cs="Calibri"/>
          <w:sz w:val="20"/>
          <w:szCs w:val="20"/>
        </w:rPr>
        <w:t>:</w:t>
      </w:r>
    </w:p>
    <w:tbl>
      <w:tblPr>
        <w:tblW w:w="1351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50"/>
        <w:gridCol w:w="1694"/>
        <w:gridCol w:w="1864"/>
        <w:gridCol w:w="2540"/>
      </w:tblGrid>
      <w:tr w:rsidR="004E30BF" w:rsidRPr="00DA6626" w14:paraId="53FFB6EC" w14:textId="77777777" w:rsidTr="004E30BF">
        <w:trPr>
          <w:cantSplit/>
          <w:trHeight w:hRule="exact" w:val="1294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99D5555" w14:textId="77777777" w:rsidR="004E30BF" w:rsidRPr="00DA6626" w:rsidRDefault="004E30BF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3DF5F4A" w14:textId="77777777" w:rsidR="004E30BF" w:rsidRPr="00DA6626" w:rsidRDefault="004E30BF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Rodzaj dostawy, miejsce wykonania</w:t>
            </w:r>
          </w:p>
        </w:tc>
        <w:tc>
          <w:tcPr>
            <w:tcW w:w="1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8498BFD" w14:textId="77777777" w:rsidR="004E30BF" w:rsidRPr="00DA6626" w:rsidRDefault="004E30BF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18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88C3017" w14:textId="77777777" w:rsidR="004E30BF" w:rsidRPr="00DA6626" w:rsidRDefault="004E30BF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2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51DD1A0" w14:textId="77777777" w:rsidR="004E30BF" w:rsidRPr="00DA6626" w:rsidRDefault="004E30BF" w:rsidP="001B4444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z w:val="20"/>
                <w:szCs w:val="20"/>
              </w:rPr>
              <w:t>Doświadczenie własne /oddane do dyspozycji</w:t>
            </w:r>
          </w:p>
        </w:tc>
      </w:tr>
      <w:tr w:rsidR="00A2382B" w:rsidRPr="00DA6626" w14:paraId="29951362" w14:textId="77777777" w:rsidTr="004E30BF">
        <w:trPr>
          <w:cantSplit/>
          <w:trHeight w:hRule="exact" w:val="567"/>
          <w:jc w:val="center"/>
        </w:trPr>
        <w:tc>
          <w:tcPr>
            <w:tcW w:w="1351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538A815" w14:textId="2A62B5A2" w:rsidR="00A2382B" w:rsidRPr="00DA6626" w:rsidRDefault="00A2382B" w:rsidP="001B4444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Część nr 1</w:t>
            </w:r>
          </w:p>
        </w:tc>
      </w:tr>
      <w:tr w:rsidR="004E30BF" w:rsidRPr="00DA6626" w14:paraId="1FF42B29" w14:textId="77777777" w:rsidTr="004E30BF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E8FFD41" w14:textId="77777777" w:rsidR="004E30BF" w:rsidRPr="00DA6626" w:rsidRDefault="004E30BF" w:rsidP="00FC7FCD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4F37DE7" w14:textId="77777777" w:rsidR="004E30BF" w:rsidRPr="00DA6626" w:rsidRDefault="004E30BF" w:rsidP="004E30BF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6C31F835" w14:textId="5853E6CC" w:rsidR="004E30BF" w:rsidRPr="00DA6626" w:rsidRDefault="004E30BF" w:rsidP="004E30BF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„ </w:t>
            </w: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…………………………………………………………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>”</w:t>
            </w:r>
          </w:p>
          <w:p w14:paraId="540BFBAB" w14:textId="3318742B" w:rsidR="004E30BF" w:rsidRPr="00DA6626" w:rsidRDefault="004E30BF" w:rsidP="004E30BF">
            <w:pPr>
              <w:pStyle w:val="Bezodstpw"/>
              <w:spacing w:line="276" w:lineRule="auto"/>
              <w:ind w:left="142" w:right="141"/>
              <w:contextualSpacing/>
              <w:jc w:val="both"/>
              <w:rPr>
                <w:rFonts w:ascii="Calibri" w:eastAsia="Times New Roman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 xml:space="preserve">W ramach wykazanego zadania wykonano 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>dostaw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ę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 xml:space="preserve"> sprzętu lub wyposażenia medycznego, w ramach której dostarczono m.in. ultrasonograf.</w:t>
            </w:r>
          </w:p>
          <w:p w14:paraId="6AC2B70B" w14:textId="77777777" w:rsidR="004E30BF" w:rsidRPr="00DA6626" w:rsidRDefault="004E30BF" w:rsidP="00AF06FA">
            <w:pPr>
              <w:pStyle w:val="Bezodstpw"/>
              <w:spacing w:line="276" w:lineRule="auto"/>
              <w:ind w:left="186" w:right="141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8A89778" w14:textId="77777777" w:rsidR="004E30BF" w:rsidRPr="00DA6626" w:rsidRDefault="004E30BF" w:rsidP="00FC7FCD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18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6C79E87" w14:textId="77777777" w:rsidR="004E30BF" w:rsidRPr="00DA6626" w:rsidRDefault="004E30BF" w:rsidP="00FC7FCD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2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31962E8" w14:textId="77777777" w:rsidR="004E30BF" w:rsidRPr="00DA6626" w:rsidRDefault="004E30BF" w:rsidP="00FC7FCD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DA6626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  <w:tr w:rsidR="004E30BF" w:rsidRPr="00DA6626" w14:paraId="6B1B5710" w14:textId="77777777" w:rsidTr="003A61E7">
        <w:trPr>
          <w:cantSplit/>
          <w:trHeight w:hRule="exact" w:val="567"/>
          <w:jc w:val="center"/>
        </w:trPr>
        <w:tc>
          <w:tcPr>
            <w:tcW w:w="1351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D2005F5" w14:textId="04C92D07" w:rsidR="007342B3" w:rsidRPr="007A4992" w:rsidRDefault="004E30BF" w:rsidP="007A4992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Część nr</w:t>
            </w:r>
          </w:p>
          <w:p w14:paraId="1D2337AB" w14:textId="0A1D7BFF" w:rsidR="007342B3" w:rsidRPr="007342B3" w:rsidRDefault="007342B3" w:rsidP="007342B3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4E30BF" w:rsidRPr="00DA6626" w14:paraId="348C3BC5" w14:textId="77777777" w:rsidTr="003A61E7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2E7E6A5" w14:textId="77777777" w:rsidR="004E30BF" w:rsidRPr="00DA6626" w:rsidRDefault="004E30BF" w:rsidP="003A61E7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587F5B8" w14:textId="77777777" w:rsidR="004E30BF" w:rsidRPr="00DA6626" w:rsidRDefault="004E30BF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2BEA9360" w14:textId="77777777" w:rsidR="004E30BF" w:rsidRPr="00DA6626" w:rsidRDefault="004E30BF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„ </w:t>
            </w: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…………………………………………………………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>”</w:t>
            </w:r>
          </w:p>
          <w:p w14:paraId="50C9ED47" w14:textId="08F244BE" w:rsidR="004E30BF" w:rsidRPr="007A4992" w:rsidRDefault="004E30BF" w:rsidP="007A4992">
            <w:pPr>
              <w:pStyle w:val="Bezodstpw"/>
              <w:spacing w:line="276" w:lineRule="auto"/>
              <w:ind w:left="142" w:right="141"/>
              <w:contextualSpacing/>
              <w:jc w:val="both"/>
              <w:rPr>
                <w:rFonts w:ascii="Calibri" w:eastAsia="Times New Roman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 xml:space="preserve">W ramach wykazanego zadania wykonano 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>dostaw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ę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 xml:space="preserve"> sprzętu lub wyposażenia medycznego, w ramach której dostarczono </w:t>
            </w:r>
            <w:r w:rsidR="007F08F5" w:rsidRPr="007F08F5">
              <w:rPr>
                <w:rFonts w:ascii="Calibri" w:hAnsi="Calibri" w:cs="Calibri"/>
                <w:b/>
                <w:sz w:val="20"/>
                <w:szCs w:val="20"/>
              </w:rPr>
              <w:t>m.in. system do obrazowania wewnątrznaczyniowego (np. OCT lub równoważny).</w:t>
            </w:r>
          </w:p>
        </w:tc>
        <w:tc>
          <w:tcPr>
            <w:tcW w:w="1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DA0AE02" w14:textId="77777777" w:rsidR="004E30BF" w:rsidRPr="00DA6626" w:rsidRDefault="004E30BF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18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8406E2C" w14:textId="77777777" w:rsidR="004E30BF" w:rsidRPr="00DA6626" w:rsidRDefault="004E30BF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2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ACF7A1B" w14:textId="77777777" w:rsidR="004E30BF" w:rsidRPr="00DA6626" w:rsidRDefault="004E30BF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DA6626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  <w:tr w:rsidR="004E30BF" w:rsidRPr="00DA6626" w14:paraId="11024BF1" w14:textId="77777777" w:rsidTr="003A61E7">
        <w:trPr>
          <w:cantSplit/>
          <w:trHeight w:hRule="exact" w:val="567"/>
          <w:jc w:val="center"/>
        </w:trPr>
        <w:tc>
          <w:tcPr>
            <w:tcW w:w="1351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2DDC604" w14:textId="0440EAB9" w:rsidR="004E30BF" w:rsidRPr="00DA6626" w:rsidRDefault="004E30BF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 xml:space="preserve">Część nr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3</w:t>
            </w:r>
          </w:p>
        </w:tc>
      </w:tr>
      <w:tr w:rsidR="004E30BF" w:rsidRPr="00DA6626" w14:paraId="579F25A9" w14:textId="77777777" w:rsidTr="003A61E7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02810C8" w14:textId="77777777" w:rsidR="004E30BF" w:rsidRPr="00DA6626" w:rsidRDefault="004E30BF" w:rsidP="003A61E7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C1883ED" w14:textId="77777777" w:rsidR="004E30BF" w:rsidRPr="00DA6626" w:rsidRDefault="004E30BF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1389E894" w14:textId="77777777" w:rsidR="004E30BF" w:rsidRPr="00DA6626" w:rsidRDefault="004E30BF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„ </w:t>
            </w: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…………………………………………………………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>”</w:t>
            </w:r>
          </w:p>
          <w:p w14:paraId="2CAC2233" w14:textId="60DB75B7" w:rsidR="004E30BF" w:rsidRPr="00DA6626" w:rsidRDefault="004E30BF" w:rsidP="003A61E7">
            <w:pPr>
              <w:pStyle w:val="Bezodstpw"/>
              <w:spacing w:line="276" w:lineRule="auto"/>
              <w:ind w:left="142" w:right="141"/>
              <w:contextualSpacing/>
              <w:jc w:val="both"/>
              <w:rPr>
                <w:rFonts w:ascii="Calibri" w:eastAsia="Times New Roman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 xml:space="preserve">W ramach wykazanego zadania wykonano 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>dostaw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ę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 xml:space="preserve"> sprzętu lub wyposażenia medycznego, w ramach której dostarczono </w:t>
            </w:r>
            <w:r w:rsidR="00CB5812" w:rsidRPr="00CB5812">
              <w:rPr>
                <w:rFonts w:ascii="Calibri" w:hAnsi="Calibri" w:cs="Calibri"/>
                <w:b/>
                <w:sz w:val="20"/>
                <w:szCs w:val="20"/>
              </w:rPr>
              <w:t>m.in. laser medyczny.</w:t>
            </w:r>
          </w:p>
          <w:p w14:paraId="62A8CD5A" w14:textId="77777777" w:rsidR="004E30BF" w:rsidRPr="00DA6626" w:rsidRDefault="004E30BF" w:rsidP="003A61E7">
            <w:pPr>
              <w:pStyle w:val="Bezodstpw"/>
              <w:spacing w:line="276" w:lineRule="auto"/>
              <w:ind w:left="186" w:right="141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0DAD2D6" w14:textId="77777777" w:rsidR="004E30BF" w:rsidRPr="00DA6626" w:rsidRDefault="004E30BF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18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5D706C0" w14:textId="77777777" w:rsidR="004E30BF" w:rsidRPr="00DA6626" w:rsidRDefault="004E30BF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2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52AD7A2" w14:textId="77777777" w:rsidR="004E30BF" w:rsidRPr="00DA6626" w:rsidRDefault="004E30BF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DA6626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  <w:tr w:rsidR="004E30BF" w:rsidRPr="00DA6626" w14:paraId="4FFFFF1F" w14:textId="77777777" w:rsidTr="003A61E7">
        <w:trPr>
          <w:cantSplit/>
          <w:trHeight w:hRule="exact" w:val="567"/>
          <w:jc w:val="center"/>
        </w:trPr>
        <w:tc>
          <w:tcPr>
            <w:tcW w:w="1351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9795D60" w14:textId="06A0D7E2" w:rsidR="004E30BF" w:rsidRPr="00DA6626" w:rsidRDefault="004E30BF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Część nr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4</w:t>
            </w:r>
          </w:p>
        </w:tc>
      </w:tr>
      <w:tr w:rsidR="004E30BF" w:rsidRPr="00DA6626" w14:paraId="35147D32" w14:textId="77777777" w:rsidTr="003A61E7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AEB1A89" w14:textId="77777777" w:rsidR="004E30BF" w:rsidRPr="00DA6626" w:rsidRDefault="004E30BF" w:rsidP="003A61E7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865BE2F" w14:textId="77777777" w:rsidR="004E30BF" w:rsidRPr="00DA6626" w:rsidRDefault="004E30BF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123DBE56" w14:textId="77777777" w:rsidR="004E30BF" w:rsidRPr="00DA6626" w:rsidRDefault="004E30BF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„ </w:t>
            </w: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…………………………………………………………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>”</w:t>
            </w:r>
          </w:p>
          <w:p w14:paraId="65BB91A0" w14:textId="58C42886" w:rsidR="004E30BF" w:rsidRPr="00DA6626" w:rsidRDefault="004E30BF" w:rsidP="003A61E7">
            <w:pPr>
              <w:pStyle w:val="Bezodstpw"/>
              <w:spacing w:line="276" w:lineRule="auto"/>
              <w:ind w:left="142" w:right="141"/>
              <w:contextualSpacing/>
              <w:jc w:val="both"/>
              <w:rPr>
                <w:rFonts w:ascii="Calibri" w:eastAsia="Times New Roman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 xml:space="preserve">W ramach wykazanego zadania wykonano 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>dostaw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ę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 xml:space="preserve"> sprzętu lub wyposażenia medycznego, w ramach której dostarczono </w:t>
            </w:r>
            <w:r w:rsidR="00603018" w:rsidRPr="00603018">
              <w:rPr>
                <w:rFonts w:ascii="Calibri" w:hAnsi="Calibri" w:cs="Calibri"/>
                <w:b/>
                <w:sz w:val="20"/>
                <w:szCs w:val="20"/>
              </w:rPr>
              <w:t>m.in. system do analizy hemodynamicznej lub oprogramowanie medyczne do diagnostyki kardiologicznej.</w:t>
            </w:r>
          </w:p>
          <w:p w14:paraId="67CEA3A7" w14:textId="77777777" w:rsidR="004E30BF" w:rsidRPr="00DA6626" w:rsidRDefault="004E30BF" w:rsidP="003A61E7">
            <w:pPr>
              <w:pStyle w:val="Bezodstpw"/>
              <w:spacing w:line="276" w:lineRule="auto"/>
              <w:ind w:left="186" w:right="141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D693985" w14:textId="77777777" w:rsidR="004E30BF" w:rsidRPr="00DA6626" w:rsidRDefault="004E30BF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18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8D0AD2F" w14:textId="77777777" w:rsidR="004E30BF" w:rsidRPr="00DA6626" w:rsidRDefault="004E30BF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2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890C64F" w14:textId="77777777" w:rsidR="004E30BF" w:rsidRPr="00DA6626" w:rsidRDefault="004E30BF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DA6626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  <w:tr w:rsidR="004E30BF" w:rsidRPr="00DA6626" w14:paraId="429CE429" w14:textId="77777777" w:rsidTr="003A61E7">
        <w:trPr>
          <w:cantSplit/>
          <w:trHeight w:hRule="exact" w:val="567"/>
          <w:jc w:val="center"/>
        </w:trPr>
        <w:tc>
          <w:tcPr>
            <w:tcW w:w="1351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386BA10" w14:textId="33E566AB" w:rsidR="004E30BF" w:rsidRPr="00DA6626" w:rsidRDefault="004E30BF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Część nr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5</w:t>
            </w:r>
          </w:p>
        </w:tc>
      </w:tr>
      <w:tr w:rsidR="004E30BF" w:rsidRPr="00DA6626" w14:paraId="043F12B5" w14:textId="77777777" w:rsidTr="003A61E7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7E9C566" w14:textId="77777777" w:rsidR="004E30BF" w:rsidRPr="00DA6626" w:rsidRDefault="004E30BF" w:rsidP="003A61E7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E469EFC" w14:textId="77777777" w:rsidR="004E30BF" w:rsidRPr="00DA6626" w:rsidRDefault="004E30BF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764E2DF1" w14:textId="77777777" w:rsidR="004E30BF" w:rsidRPr="00DA6626" w:rsidRDefault="004E30BF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„ </w:t>
            </w: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…………………………………………………………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>”</w:t>
            </w:r>
          </w:p>
          <w:p w14:paraId="30457541" w14:textId="02BD0332" w:rsidR="004E30BF" w:rsidRPr="00DA6626" w:rsidRDefault="004E30BF" w:rsidP="003A61E7">
            <w:pPr>
              <w:pStyle w:val="Bezodstpw"/>
              <w:spacing w:line="276" w:lineRule="auto"/>
              <w:ind w:left="142" w:right="141"/>
              <w:contextualSpacing/>
              <w:jc w:val="both"/>
              <w:rPr>
                <w:rFonts w:ascii="Calibri" w:eastAsia="Times New Roman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 xml:space="preserve">W ramach wykazanego zadania wykonano 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>dostaw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ę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 xml:space="preserve"> sprzętu lub wyposażenia medycznego, w ramach której dostarczono </w:t>
            </w:r>
            <w:r w:rsidR="00CC29C1" w:rsidRPr="00CC29C1">
              <w:rPr>
                <w:rFonts w:ascii="Calibri" w:hAnsi="Calibri" w:cs="Calibri"/>
                <w:b/>
                <w:sz w:val="20"/>
                <w:szCs w:val="20"/>
              </w:rPr>
              <w:t>m.in. narzędzia chirurgiczne lub urządzenia do elektrochirurgii (np. nóż plazmowy lub równoważny).</w:t>
            </w:r>
          </w:p>
          <w:p w14:paraId="73B01E72" w14:textId="77777777" w:rsidR="004E30BF" w:rsidRPr="00DA6626" w:rsidRDefault="004E30BF" w:rsidP="003A61E7">
            <w:pPr>
              <w:pStyle w:val="Bezodstpw"/>
              <w:spacing w:line="276" w:lineRule="auto"/>
              <w:ind w:left="186" w:right="141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68CE177" w14:textId="77777777" w:rsidR="004E30BF" w:rsidRPr="00DA6626" w:rsidRDefault="004E30BF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18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5B27B5B" w14:textId="77777777" w:rsidR="004E30BF" w:rsidRPr="00DA6626" w:rsidRDefault="004E30BF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2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B3325D4" w14:textId="77777777" w:rsidR="004E30BF" w:rsidRPr="00DA6626" w:rsidRDefault="004E30BF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DA6626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  <w:tr w:rsidR="004E30BF" w:rsidRPr="00DA6626" w14:paraId="63F16C84" w14:textId="77777777" w:rsidTr="003A61E7">
        <w:trPr>
          <w:cantSplit/>
          <w:trHeight w:hRule="exact" w:val="567"/>
          <w:jc w:val="center"/>
        </w:trPr>
        <w:tc>
          <w:tcPr>
            <w:tcW w:w="1351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2A08A97" w14:textId="6612C606" w:rsidR="004E30BF" w:rsidRPr="00DA6626" w:rsidRDefault="004E30BF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Część nr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</w:tr>
      <w:tr w:rsidR="004E30BF" w:rsidRPr="00DA6626" w14:paraId="4601514B" w14:textId="77777777" w:rsidTr="003A61E7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FDCDD7F" w14:textId="77777777" w:rsidR="004E30BF" w:rsidRPr="00DA6626" w:rsidRDefault="004E30BF" w:rsidP="003A61E7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72A1DF1" w14:textId="77777777" w:rsidR="004E30BF" w:rsidRPr="00DA6626" w:rsidRDefault="004E30BF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45CB60FF" w14:textId="77777777" w:rsidR="004E30BF" w:rsidRPr="00DA6626" w:rsidRDefault="004E30BF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„ </w:t>
            </w: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…………………………………………………………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>”</w:t>
            </w:r>
          </w:p>
          <w:p w14:paraId="2654E430" w14:textId="2E58CEFA" w:rsidR="004E30BF" w:rsidRPr="00DA6626" w:rsidRDefault="004E30BF" w:rsidP="003A61E7">
            <w:pPr>
              <w:pStyle w:val="Bezodstpw"/>
              <w:spacing w:line="276" w:lineRule="auto"/>
              <w:ind w:left="142" w:right="141"/>
              <w:contextualSpacing/>
              <w:jc w:val="both"/>
              <w:rPr>
                <w:rFonts w:ascii="Calibri" w:eastAsia="Times New Roman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 xml:space="preserve">W ramach wykazanego zadania wykonano 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>dostaw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ę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 xml:space="preserve"> sprzętu lub wyposażenia medycznego, w ramach której dostarczono </w:t>
            </w:r>
            <w:r w:rsidR="00E43F4A" w:rsidRPr="00E43F4A">
              <w:rPr>
                <w:rFonts w:ascii="Calibri" w:hAnsi="Calibri" w:cs="Calibri"/>
                <w:b/>
                <w:sz w:val="20"/>
                <w:szCs w:val="20"/>
              </w:rPr>
              <w:t>m.in. aparaty ultrasonograficzne lub echokardiograficzne.</w:t>
            </w:r>
          </w:p>
          <w:p w14:paraId="21C2DF34" w14:textId="77777777" w:rsidR="004E30BF" w:rsidRPr="00DA6626" w:rsidRDefault="004E30BF" w:rsidP="003A61E7">
            <w:pPr>
              <w:pStyle w:val="Bezodstpw"/>
              <w:spacing w:line="276" w:lineRule="auto"/>
              <w:ind w:left="186" w:right="141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BF99898" w14:textId="77777777" w:rsidR="004E30BF" w:rsidRPr="00DA6626" w:rsidRDefault="004E30BF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18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15FDCBB" w14:textId="77777777" w:rsidR="004E30BF" w:rsidRPr="00DA6626" w:rsidRDefault="004E30BF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2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5A3BFC9" w14:textId="77777777" w:rsidR="004E30BF" w:rsidRPr="00DA6626" w:rsidRDefault="004E30BF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DA6626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  <w:tr w:rsidR="004E30BF" w:rsidRPr="00DA6626" w14:paraId="364F3248" w14:textId="77777777" w:rsidTr="003A61E7">
        <w:trPr>
          <w:cantSplit/>
          <w:trHeight w:hRule="exact" w:val="567"/>
          <w:jc w:val="center"/>
        </w:trPr>
        <w:tc>
          <w:tcPr>
            <w:tcW w:w="1351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943BA4E" w14:textId="1D419377" w:rsidR="004E30BF" w:rsidRPr="00DA6626" w:rsidRDefault="004E30BF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Część nr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7</w:t>
            </w:r>
          </w:p>
        </w:tc>
      </w:tr>
      <w:tr w:rsidR="004E30BF" w:rsidRPr="00DA6626" w14:paraId="0B2B3A7E" w14:textId="77777777" w:rsidTr="003A61E7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748B605" w14:textId="77777777" w:rsidR="004E30BF" w:rsidRPr="00DA6626" w:rsidRDefault="004E30BF" w:rsidP="003A61E7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lastRenderedPageBreak/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B7BAAB1" w14:textId="77777777" w:rsidR="004E30BF" w:rsidRPr="00DA6626" w:rsidRDefault="004E30BF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32503014" w14:textId="77777777" w:rsidR="004E30BF" w:rsidRPr="00DA6626" w:rsidRDefault="004E30BF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„ </w:t>
            </w: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…………………………………………………………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>”</w:t>
            </w:r>
          </w:p>
          <w:p w14:paraId="495138B2" w14:textId="51E56601" w:rsidR="004E30BF" w:rsidRPr="00DA6626" w:rsidRDefault="004E30BF" w:rsidP="003A61E7">
            <w:pPr>
              <w:pStyle w:val="Bezodstpw"/>
              <w:spacing w:line="276" w:lineRule="auto"/>
              <w:ind w:left="142" w:right="141"/>
              <w:contextualSpacing/>
              <w:jc w:val="both"/>
              <w:rPr>
                <w:rFonts w:ascii="Calibri" w:eastAsia="Times New Roman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 xml:space="preserve">W ramach wykazanego zadania wykonano 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>dostaw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ę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 xml:space="preserve"> sprzętu lub wyposażenia medycznego, w ramach której dostarczono </w:t>
            </w:r>
            <w:r w:rsidR="005F5D6B" w:rsidRPr="005F5D6B">
              <w:rPr>
                <w:rFonts w:ascii="Calibri" w:hAnsi="Calibri" w:cs="Calibri"/>
                <w:b/>
                <w:sz w:val="20"/>
                <w:szCs w:val="20"/>
              </w:rPr>
              <w:t>m.in. defibrylator.</w:t>
            </w:r>
          </w:p>
          <w:p w14:paraId="4BF8DECD" w14:textId="77777777" w:rsidR="004E30BF" w:rsidRPr="00DA6626" w:rsidRDefault="004E30BF" w:rsidP="003A61E7">
            <w:pPr>
              <w:pStyle w:val="Bezodstpw"/>
              <w:spacing w:line="276" w:lineRule="auto"/>
              <w:ind w:left="186" w:right="141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5884C05" w14:textId="77777777" w:rsidR="004E30BF" w:rsidRPr="00DA6626" w:rsidRDefault="004E30BF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18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8D924B8" w14:textId="77777777" w:rsidR="004E30BF" w:rsidRPr="00DA6626" w:rsidRDefault="004E30BF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2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D629CEE" w14:textId="77777777" w:rsidR="004E30BF" w:rsidRPr="00DA6626" w:rsidRDefault="004E30BF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DA6626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  <w:tr w:rsidR="004E30BF" w:rsidRPr="00DA6626" w14:paraId="0C9822BF" w14:textId="77777777" w:rsidTr="003A61E7">
        <w:trPr>
          <w:cantSplit/>
          <w:trHeight w:hRule="exact" w:val="567"/>
          <w:jc w:val="center"/>
        </w:trPr>
        <w:tc>
          <w:tcPr>
            <w:tcW w:w="1351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7C2F0AD" w14:textId="7C38ED40" w:rsidR="004E30BF" w:rsidRPr="00DA6626" w:rsidRDefault="004E30BF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Część nr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8</w:t>
            </w:r>
          </w:p>
        </w:tc>
      </w:tr>
      <w:tr w:rsidR="004E30BF" w:rsidRPr="00DA6626" w14:paraId="54DD2628" w14:textId="77777777" w:rsidTr="003A61E7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379C3A4" w14:textId="77777777" w:rsidR="004E30BF" w:rsidRPr="00DA6626" w:rsidRDefault="004E30BF" w:rsidP="003A61E7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15344A5" w14:textId="77777777" w:rsidR="004E30BF" w:rsidRPr="00DA6626" w:rsidRDefault="004E30BF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627D2E27" w14:textId="77777777" w:rsidR="004E30BF" w:rsidRPr="00DA6626" w:rsidRDefault="004E30BF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„ </w:t>
            </w: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…………………………………………………………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>”</w:t>
            </w:r>
          </w:p>
          <w:p w14:paraId="7760818E" w14:textId="300D4370" w:rsidR="004E30BF" w:rsidRPr="00DA6626" w:rsidRDefault="004E30BF" w:rsidP="003A61E7">
            <w:pPr>
              <w:pStyle w:val="Bezodstpw"/>
              <w:spacing w:line="276" w:lineRule="auto"/>
              <w:ind w:left="142" w:right="141"/>
              <w:contextualSpacing/>
              <w:jc w:val="both"/>
              <w:rPr>
                <w:rFonts w:ascii="Calibri" w:eastAsia="Times New Roman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 xml:space="preserve">W ramach wykazanego zadania wykonano 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>dostaw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ę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 xml:space="preserve"> sprzętu lub wyposażenia medycznego, w ramach której dostarczono </w:t>
            </w:r>
            <w:r w:rsidR="004B789E" w:rsidRPr="004B789E">
              <w:rPr>
                <w:rFonts w:ascii="Calibri" w:hAnsi="Calibri" w:cs="Calibri"/>
                <w:b/>
                <w:sz w:val="20"/>
                <w:szCs w:val="20"/>
              </w:rPr>
              <w:t>m.in. aparat rentgenowski.</w:t>
            </w:r>
          </w:p>
          <w:p w14:paraId="4C571A4C" w14:textId="77777777" w:rsidR="004E30BF" w:rsidRPr="00DA6626" w:rsidRDefault="004E30BF" w:rsidP="003A61E7">
            <w:pPr>
              <w:pStyle w:val="Bezodstpw"/>
              <w:spacing w:line="276" w:lineRule="auto"/>
              <w:ind w:left="186" w:right="141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498BD3C" w14:textId="77777777" w:rsidR="004E30BF" w:rsidRPr="00DA6626" w:rsidRDefault="004E30BF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18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2A088A8" w14:textId="77777777" w:rsidR="004E30BF" w:rsidRPr="00DA6626" w:rsidRDefault="004E30BF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2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3A7510C" w14:textId="77777777" w:rsidR="004E30BF" w:rsidRPr="00DA6626" w:rsidRDefault="004E30BF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DA6626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  <w:tr w:rsidR="004E30BF" w:rsidRPr="00DA6626" w14:paraId="305F58C4" w14:textId="77777777" w:rsidTr="003A61E7">
        <w:trPr>
          <w:cantSplit/>
          <w:trHeight w:hRule="exact" w:val="567"/>
          <w:jc w:val="center"/>
        </w:trPr>
        <w:tc>
          <w:tcPr>
            <w:tcW w:w="1351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EF2B6E6" w14:textId="3B816E4A" w:rsidR="004E30BF" w:rsidRPr="00DA6626" w:rsidRDefault="004E30BF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Część nr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9</w:t>
            </w:r>
          </w:p>
        </w:tc>
      </w:tr>
      <w:tr w:rsidR="004E30BF" w:rsidRPr="00DA6626" w14:paraId="024850CB" w14:textId="77777777" w:rsidTr="003A61E7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4DD2E6B" w14:textId="77777777" w:rsidR="004E30BF" w:rsidRPr="00DA6626" w:rsidRDefault="004E30BF" w:rsidP="003A61E7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44AA932" w14:textId="77777777" w:rsidR="004E30BF" w:rsidRPr="00DA6626" w:rsidRDefault="004E30BF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7F49B355" w14:textId="77777777" w:rsidR="004E30BF" w:rsidRPr="00DA6626" w:rsidRDefault="004E30BF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„ </w:t>
            </w: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…………………………………………………………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>”</w:t>
            </w:r>
          </w:p>
          <w:p w14:paraId="4971D1B8" w14:textId="0F54E3DD" w:rsidR="004E30BF" w:rsidRPr="00DA6626" w:rsidRDefault="004E30BF" w:rsidP="003A61E7">
            <w:pPr>
              <w:pStyle w:val="Bezodstpw"/>
              <w:spacing w:line="276" w:lineRule="auto"/>
              <w:ind w:left="142" w:right="141"/>
              <w:contextualSpacing/>
              <w:jc w:val="both"/>
              <w:rPr>
                <w:rFonts w:ascii="Calibri" w:eastAsia="Times New Roman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 xml:space="preserve">W ramach wykazanego zadania wykonano 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>dostaw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ę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 xml:space="preserve"> sprzętu lub wyposażenia medycznego, w ramach której dostarczono </w:t>
            </w:r>
            <w:r w:rsidR="005D5DC7" w:rsidRPr="005D5DC7">
              <w:rPr>
                <w:rFonts w:ascii="Calibri" w:hAnsi="Calibri" w:cs="Calibri"/>
                <w:b/>
                <w:sz w:val="20"/>
                <w:szCs w:val="20"/>
              </w:rPr>
              <w:t>m.in. elektrokardiograf (EKG).</w:t>
            </w:r>
          </w:p>
          <w:p w14:paraId="2E8753D7" w14:textId="77777777" w:rsidR="004E30BF" w:rsidRPr="00DA6626" w:rsidRDefault="004E30BF" w:rsidP="003A61E7">
            <w:pPr>
              <w:pStyle w:val="Bezodstpw"/>
              <w:spacing w:line="276" w:lineRule="auto"/>
              <w:ind w:left="186" w:right="141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8A82A56" w14:textId="77777777" w:rsidR="004E30BF" w:rsidRPr="00DA6626" w:rsidRDefault="004E30BF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18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66CE6CF" w14:textId="77777777" w:rsidR="004E30BF" w:rsidRPr="00DA6626" w:rsidRDefault="004E30BF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2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ADF4434" w14:textId="77777777" w:rsidR="004E30BF" w:rsidRPr="00DA6626" w:rsidRDefault="004E30BF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DA6626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  <w:tr w:rsidR="004E30BF" w:rsidRPr="00DA6626" w14:paraId="5AD1478C" w14:textId="77777777" w:rsidTr="003A61E7">
        <w:trPr>
          <w:cantSplit/>
          <w:trHeight w:hRule="exact" w:val="567"/>
          <w:jc w:val="center"/>
        </w:trPr>
        <w:tc>
          <w:tcPr>
            <w:tcW w:w="1351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F70F0C2" w14:textId="60EBD29C" w:rsidR="004E30BF" w:rsidRPr="00DA6626" w:rsidRDefault="004E30BF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Część nr 1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0</w:t>
            </w:r>
          </w:p>
        </w:tc>
      </w:tr>
      <w:tr w:rsidR="004E30BF" w:rsidRPr="00DA6626" w14:paraId="00D405B6" w14:textId="77777777" w:rsidTr="003A61E7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9B2B67A" w14:textId="77777777" w:rsidR="004E30BF" w:rsidRPr="00DA6626" w:rsidRDefault="004E30BF" w:rsidP="003A61E7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80F4062" w14:textId="77777777" w:rsidR="004E30BF" w:rsidRPr="00DA6626" w:rsidRDefault="004E30BF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0C25D62F" w14:textId="77777777" w:rsidR="004E30BF" w:rsidRPr="00DA6626" w:rsidRDefault="004E30BF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„ </w:t>
            </w: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…………………………………………………………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>”</w:t>
            </w:r>
          </w:p>
          <w:p w14:paraId="22966FBD" w14:textId="13DA0FBC" w:rsidR="004E30BF" w:rsidRPr="00DA6626" w:rsidRDefault="004E30BF" w:rsidP="003A61E7">
            <w:pPr>
              <w:pStyle w:val="Bezodstpw"/>
              <w:spacing w:line="276" w:lineRule="auto"/>
              <w:ind w:left="142" w:right="141"/>
              <w:contextualSpacing/>
              <w:jc w:val="both"/>
              <w:rPr>
                <w:rFonts w:ascii="Calibri" w:eastAsia="Times New Roman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 xml:space="preserve">W ramach wykazanego zadania wykonano 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>dostaw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ę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 xml:space="preserve"> sprzętu lub wyposażenia medycznego, w ramach której dostarczono </w:t>
            </w:r>
            <w:r w:rsidR="00D91667" w:rsidRPr="00D91667">
              <w:rPr>
                <w:rFonts w:ascii="Calibri" w:hAnsi="Calibri" w:cs="Calibri"/>
                <w:b/>
                <w:sz w:val="20"/>
                <w:szCs w:val="20"/>
              </w:rPr>
              <w:t xml:space="preserve">m.in. system monitorowania kardiologicznego lub </w:t>
            </w:r>
            <w:proofErr w:type="spellStart"/>
            <w:r w:rsidR="00D91667" w:rsidRPr="00D91667">
              <w:rPr>
                <w:rFonts w:ascii="Calibri" w:hAnsi="Calibri" w:cs="Calibri"/>
                <w:b/>
                <w:sz w:val="20"/>
                <w:szCs w:val="20"/>
              </w:rPr>
              <w:t>holtery</w:t>
            </w:r>
            <w:proofErr w:type="spellEnd"/>
            <w:r w:rsidR="00D91667" w:rsidRPr="00D91667">
              <w:rPr>
                <w:rFonts w:ascii="Calibri" w:hAnsi="Calibri" w:cs="Calibri"/>
                <w:b/>
                <w:sz w:val="20"/>
                <w:szCs w:val="20"/>
              </w:rPr>
              <w:t xml:space="preserve"> EKG/RR.</w:t>
            </w:r>
          </w:p>
          <w:p w14:paraId="00497503" w14:textId="77777777" w:rsidR="004E30BF" w:rsidRPr="00DA6626" w:rsidRDefault="004E30BF" w:rsidP="003A61E7">
            <w:pPr>
              <w:pStyle w:val="Bezodstpw"/>
              <w:spacing w:line="276" w:lineRule="auto"/>
              <w:ind w:left="186" w:right="141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D1AB548" w14:textId="77777777" w:rsidR="004E30BF" w:rsidRPr="00DA6626" w:rsidRDefault="004E30BF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18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4A93FAF" w14:textId="77777777" w:rsidR="004E30BF" w:rsidRPr="00DA6626" w:rsidRDefault="004E30BF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2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BFCEB1A" w14:textId="77777777" w:rsidR="004E30BF" w:rsidRPr="00DA6626" w:rsidRDefault="004E30BF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DA6626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  <w:tr w:rsidR="004E30BF" w:rsidRPr="00DA6626" w14:paraId="3A5F23FC" w14:textId="77777777" w:rsidTr="003A61E7">
        <w:trPr>
          <w:cantSplit/>
          <w:trHeight w:hRule="exact" w:val="567"/>
          <w:jc w:val="center"/>
        </w:trPr>
        <w:tc>
          <w:tcPr>
            <w:tcW w:w="1351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1FB8D0E" w14:textId="48F255B7" w:rsidR="004E30BF" w:rsidRPr="00DA6626" w:rsidRDefault="004E30BF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Część nr 1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1</w:t>
            </w:r>
          </w:p>
        </w:tc>
      </w:tr>
      <w:tr w:rsidR="004E30BF" w:rsidRPr="00DA6626" w14:paraId="217EE00A" w14:textId="77777777" w:rsidTr="003A61E7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EF4427A" w14:textId="77777777" w:rsidR="004E30BF" w:rsidRPr="00DA6626" w:rsidRDefault="004E30BF" w:rsidP="003A61E7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lastRenderedPageBreak/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BA72A8C" w14:textId="77777777" w:rsidR="004E30BF" w:rsidRPr="00DA6626" w:rsidRDefault="004E30BF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471809D0" w14:textId="77777777" w:rsidR="004E30BF" w:rsidRPr="00DA6626" w:rsidRDefault="004E30BF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„ </w:t>
            </w: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…………………………………………………………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>”</w:t>
            </w:r>
          </w:p>
          <w:p w14:paraId="003D38F3" w14:textId="3FB57227" w:rsidR="004E30BF" w:rsidRPr="00DA6626" w:rsidRDefault="004E30BF" w:rsidP="003A61E7">
            <w:pPr>
              <w:pStyle w:val="Bezodstpw"/>
              <w:spacing w:line="276" w:lineRule="auto"/>
              <w:ind w:left="142" w:right="141"/>
              <w:contextualSpacing/>
              <w:jc w:val="both"/>
              <w:rPr>
                <w:rFonts w:ascii="Calibri" w:eastAsia="Times New Roman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 xml:space="preserve">W ramach wykazanego zadania wykonano 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>dostaw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ę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 xml:space="preserve"> sprzętu lub wyposażenia medycznego, w ramach której dostarczono </w:t>
            </w:r>
            <w:r w:rsidR="00CE0B1A" w:rsidRPr="00CE0B1A">
              <w:rPr>
                <w:rFonts w:ascii="Calibri" w:hAnsi="Calibri" w:cs="Calibri"/>
                <w:b/>
                <w:sz w:val="20"/>
                <w:szCs w:val="20"/>
              </w:rPr>
              <w:t xml:space="preserve">m.in. urządzenia do prób wysiłkowych lub diagnostyki czynnościowej (np. bieżnia medyczna, </w:t>
            </w:r>
            <w:proofErr w:type="spellStart"/>
            <w:r w:rsidR="00CE0B1A" w:rsidRPr="00CE0B1A">
              <w:rPr>
                <w:rFonts w:ascii="Calibri" w:hAnsi="Calibri" w:cs="Calibri"/>
                <w:b/>
                <w:sz w:val="20"/>
                <w:szCs w:val="20"/>
              </w:rPr>
              <w:t>ergospirometr</w:t>
            </w:r>
            <w:proofErr w:type="spellEnd"/>
            <w:r w:rsidR="00CE0B1A" w:rsidRPr="00CE0B1A">
              <w:rPr>
                <w:rFonts w:ascii="Calibri" w:hAnsi="Calibri" w:cs="Calibri"/>
                <w:b/>
                <w:sz w:val="20"/>
                <w:szCs w:val="20"/>
              </w:rPr>
              <w:t xml:space="preserve"> lub równoważne).</w:t>
            </w:r>
          </w:p>
          <w:p w14:paraId="47BE6139" w14:textId="77777777" w:rsidR="004E30BF" w:rsidRPr="00DA6626" w:rsidRDefault="004E30BF" w:rsidP="003A61E7">
            <w:pPr>
              <w:pStyle w:val="Bezodstpw"/>
              <w:spacing w:line="276" w:lineRule="auto"/>
              <w:ind w:left="186" w:right="141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DA4A238" w14:textId="77777777" w:rsidR="004E30BF" w:rsidRPr="00DA6626" w:rsidRDefault="004E30BF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18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FF036C0" w14:textId="77777777" w:rsidR="004E30BF" w:rsidRPr="00DA6626" w:rsidRDefault="004E30BF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2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D71600F" w14:textId="77777777" w:rsidR="004E30BF" w:rsidRPr="00DA6626" w:rsidRDefault="004E30BF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DA6626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  <w:tr w:rsidR="004E30BF" w:rsidRPr="00DA6626" w14:paraId="0AA9030C" w14:textId="77777777" w:rsidTr="003A61E7">
        <w:trPr>
          <w:cantSplit/>
          <w:trHeight w:hRule="exact" w:val="567"/>
          <w:jc w:val="center"/>
        </w:trPr>
        <w:tc>
          <w:tcPr>
            <w:tcW w:w="1351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3CF16C3" w14:textId="1B14D59A" w:rsidR="004E30BF" w:rsidRPr="00DA6626" w:rsidRDefault="004E30BF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Część nr 1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</w:tr>
      <w:tr w:rsidR="004E30BF" w:rsidRPr="00DA6626" w14:paraId="3D5C5AD1" w14:textId="77777777" w:rsidTr="003A61E7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0E68C6C" w14:textId="77777777" w:rsidR="004E30BF" w:rsidRPr="00DA6626" w:rsidRDefault="004E30BF" w:rsidP="003A61E7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7A5D363" w14:textId="77777777" w:rsidR="004E30BF" w:rsidRPr="00DA6626" w:rsidRDefault="004E30BF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2FAB7A19" w14:textId="77777777" w:rsidR="004E30BF" w:rsidRPr="00DA6626" w:rsidRDefault="004E30BF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„ </w:t>
            </w: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…………………………………………………………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>”</w:t>
            </w:r>
          </w:p>
          <w:p w14:paraId="6077D1BE" w14:textId="6881C427" w:rsidR="004E30BF" w:rsidRPr="00DA6626" w:rsidRDefault="004E30BF" w:rsidP="003A61E7">
            <w:pPr>
              <w:pStyle w:val="Bezodstpw"/>
              <w:spacing w:line="276" w:lineRule="auto"/>
              <w:ind w:left="142" w:right="141"/>
              <w:contextualSpacing/>
              <w:jc w:val="both"/>
              <w:rPr>
                <w:rFonts w:ascii="Calibri" w:eastAsia="Times New Roman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 xml:space="preserve">W ramach wykazanego zadania wykonano 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>dostaw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ę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 xml:space="preserve"> sprzętu lub wyposażenia medycznego, w ramach której dostarczono </w:t>
            </w:r>
            <w:r w:rsidR="000C2136" w:rsidRPr="000C2136">
              <w:rPr>
                <w:rFonts w:ascii="Calibri" w:hAnsi="Calibri" w:cs="Calibri"/>
                <w:b/>
                <w:sz w:val="20"/>
                <w:szCs w:val="20"/>
              </w:rPr>
              <w:t xml:space="preserve">m.in. pompy infuzyjne lub </w:t>
            </w:r>
            <w:proofErr w:type="spellStart"/>
            <w:r w:rsidR="000C2136" w:rsidRPr="000C2136">
              <w:rPr>
                <w:rFonts w:ascii="Calibri" w:hAnsi="Calibri" w:cs="Calibri"/>
                <w:b/>
                <w:sz w:val="20"/>
                <w:szCs w:val="20"/>
              </w:rPr>
              <w:t>strzykawkowe</w:t>
            </w:r>
            <w:proofErr w:type="spellEnd"/>
            <w:r w:rsidR="000C2136" w:rsidRPr="000C2136">
              <w:rPr>
                <w:rFonts w:ascii="Calibri" w:hAnsi="Calibri" w:cs="Calibri"/>
                <w:b/>
                <w:sz w:val="20"/>
                <w:szCs w:val="20"/>
              </w:rPr>
              <w:t>.</w:t>
            </w:r>
          </w:p>
          <w:p w14:paraId="6FB65CDB" w14:textId="77777777" w:rsidR="004E30BF" w:rsidRPr="00DA6626" w:rsidRDefault="004E30BF" w:rsidP="003A61E7">
            <w:pPr>
              <w:pStyle w:val="Bezodstpw"/>
              <w:spacing w:line="276" w:lineRule="auto"/>
              <w:ind w:left="186" w:right="141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21540E8" w14:textId="77777777" w:rsidR="004E30BF" w:rsidRPr="00DA6626" w:rsidRDefault="004E30BF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18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467EE28" w14:textId="77777777" w:rsidR="004E30BF" w:rsidRPr="00DA6626" w:rsidRDefault="004E30BF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2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2284142" w14:textId="77777777" w:rsidR="004E30BF" w:rsidRPr="00DA6626" w:rsidRDefault="004E30BF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DA6626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  <w:tr w:rsidR="004E30BF" w:rsidRPr="00DA6626" w14:paraId="563149AE" w14:textId="77777777" w:rsidTr="003A61E7">
        <w:trPr>
          <w:cantSplit/>
          <w:trHeight w:hRule="exact" w:val="567"/>
          <w:jc w:val="center"/>
        </w:trPr>
        <w:tc>
          <w:tcPr>
            <w:tcW w:w="1351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95327FA" w14:textId="47DF870E" w:rsidR="004E30BF" w:rsidRPr="00DA6626" w:rsidRDefault="004E30BF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Część nr 1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3</w:t>
            </w:r>
          </w:p>
        </w:tc>
      </w:tr>
      <w:tr w:rsidR="004E30BF" w:rsidRPr="00DA6626" w14:paraId="68094D18" w14:textId="77777777" w:rsidTr="003A61E7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BE48A54" w14:textId="77777777" w:rsidR="004E30BF" w:rsidRPr="00DA6626" w:rsidRDefault="004E30BF" w:rsidP="003A61E7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99B847E" w14:textId="77777777" w:rsidR="004E30BF" w:rsidRPr="00DA6626" w:rsidRDefault="004E30BF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6E36B6A7" w14:textId="77777777" w:rsidR="004E30BF" w:rsidRPr="00DA6626" w:rsidRDefault="004E30BF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„ </w:t>
            </w: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…………………………………………………………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>”</w:t>
            </w:r>
          </w:p>
          <w:p w14:paraId="440A1F8D" w14:textId="6E3777C7" w:rsidR="004E30BF" w:rsidRPr="00DA6626" w:rsidRDefault="004E30BF" w:rsidP="003A61E7">
            <w:pPr>
              <w:pStyle w:val="Bezodstpw"/>
              <w:spacing w:line="276" w:lineRule="auto"/>
              <w:ind w:left="142" w:right="141"/>
              <w:contextualSpacing/>
              <w:jc w:val="both"/>
              <w:rPr>
                <w:rFonts w:ascii="Calibri" w:eastAsia="Times New Roman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 xml:space="preserve">W ramach wykazanego zadania wykonano 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>dostaw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ę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 xml:space="preserve"> sprzętu lub wyposażenia medycznego, w ramach której dostarczono </w:t>
            </w:r>
            <w:r w:rsidR="008A7A5B" w:rsidRPr="008A7A5B">
              <w:rPr>
                <w:rFonts w:ascii="Calibri" w:hAnsi="Calibri" w:cs="Calibri"/>
                <w:b/>
                <w:sz w:val="20"/>
                <w:szCs w:val="20"/>
              </w:rPr>
              <w:t>m.in. respirator.</w:t>
            </w:r>
          </w:p>
          <w:p w14:paraId="536939DD" w14:textId="77777777" w:rsidR="004E30BF" w:rsidRPr="00DA6626" w:rsidRDefault="004E30BF" w:rsidP="003A61E7">
            <w:pPr>
              <w:pStyle w:val="Bezodstpw"/>
              <w:spacing w:line="276" w:lineRule="auto"/>
              <w:ind w:left="186" w:right="141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6DDC4BB" w14:textId="77777777" w:rsidR="004E30BF" w:rsidRPr="00DA6626" w:rsidRDefault="004E30BF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18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4D0ED90" w14:textId="77777777" w:rsidR="004E30BF" w:rsidRPr="00DA6626" w:rsidRDefault="004E30BF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2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E36668E" w14:textId="77777777" w:rsidR="004E30BF" w:rsidRPr="00DA6626" w:rsidRDefault="004E30BF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DA6626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  <w:tr w:rsidR="004E30BF" w:rsidRPr="00DA6626" w14:paraId="584B6106" w14:textId="77777777" w:rsidTr="003A61E7">
        <w:trPr>
          <w:cantSplit/>
          <w:trHeight w:hRule="exact" w:val="567"/>
          <w:jc w:val="center"/>
        </w:trPr>
        <w:tc>
          <w:tcPr>
            <w:tcW w:w="1351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54D0F28" w14:textId="554981E2" w:rsidR="004E30BF" w:rsidRPr="00DA6626" w:rsidRDefault="004E30BF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Część nr 1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4</w:t>
            </w:r>
          </w:p>
        </w:tc>
      </w:tr>
      <w:tr w:rsidR="004E30BF" w:rsidRPr="00DA6626" w14:paraId="28B57B57" w14:textId="77777777" w:rsidTr="003A61E7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ED607CF" w14:textId="77777777" w:rsidR="004E30BF" w:rsidRPr="00DA6626" w:rsidRDefault="004E30BF" w:rsidP="003A61E7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3F667DD" w14:textId="77777777" w:rsidR="004E30BF" w:rsidRPr="00DA6626" w:rsidRDefault="004E30BF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2EFB770E" w14:textId="77777777" w:rsidR="004E30BF" w:rsidRPr="00DA6626" w:rsidRDefault="004E30BF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„ </w:t>
            </w: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…………………………………………………………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>”</w:t>
            </w:r>
          </w:p>
          <w:p w14:paraId="001331E6" w14:textId="597DD429" w:rsidR="004E30BF" w:rsidRPr="00DA6626" w:rsidRDefault="004E30BF" w:rsidP="003A61E7">
            <w:pPr>
              <w:pStyle w:val="Bezodstpw"/>
              <w:spacing w:line="276" w:lineRule="auto"/>
              <w:ind w:left="142" w:right="141"/>
              <w:contextualSpacing/>
              <w:jc w:val="both"/>
              <w:rPr>
                <w:rFonts w:ascii="Calibri" w:eastAsia="Times New Roman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 xml:space="preserve">W ramach wykazanego zadania wykonano 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>dostaw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ę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 xml:space="preserve"> sprzętu lub wyposażenia medycznego, w ramach której dostarczono </w:t>
            </w:r>
            <w:r w:rsidR="004E3930" w:rsidRPr="004E3930">
              <w:rPr>
                <w:rFonts w:ascii="Calibri" w:hAnsi="Calibri" w:cs="Calibri"/>
                <w:b/>
                <w:sz w:val="20"/>
                <w:szCs w:val="20"/>
              </w:rPr>
              <w:t>m.in. meble medyczne lub wyposażenie oddziałowe (np. kozetki, wózki medyczne lub równoważne).</w:t>
            </w:r>
          </w:p>
          <w:p w14:paraId="7B6E07E9" w14:textId="77777777" w:rsidR="004E30BF" w:rsidRPr="00DA6626" w:rsidRDefault="004E30BF" w:rsidP="003A61E7">
            <w:pPr>
              <w:pStyle w:val="Bezodstpw"/>
              <w:spacing w:line="276" w:lineRule="auto"/>
              <w:ind w:left="186" w:right="141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732812A" w14:textId="77777777" w:rsidR="004E30BF" w:rsidRPr="00DA6626" w:rsidRDefault="004E30BF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18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791F1C2" w14:textId="77777777" w:rsidR="004E30BF" w:rsidRPr="00DA6626" w:rsidRDefault="004E30BF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2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4F4A6F3" w14:textId="77777777" w:rsidR="004E30BF" w:rsidRPr="00DA6626" w:rsidRDefault="004E30BF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DA6626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  <w:tr w:rsidR="004E30BF" w:rsidRPr="00DA6626" w14:paraId="67FB488B" w14:textId="77777777" w:rsidTr="003A61E7">
        <w:trPr>
          <w:cantSplit/>
          <w:trHeight w:hRule="exact" w:val="567"/>
          <w:jc w:val="center"/>
        </w:trPr>
        <w:tc>
          <w:tcPr>
            <w:tcW w:w="1351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008ADAC" w14:textId="37B1DF16" w:rsidR="004E30BF" w:rsidRPr="00DA6626" w:rsidRDefault="004E30BF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Część nr 1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5</w:t>
            </w:r>
          </w:p>
        </w:tc>
      </w:tr>
      <w:tr w:rsidR="004E30BF" w:rsidRPr="00DA6626" w14:paraId="20F6D0B8" w14:textId="77777777" w:rsidTr="003A61E7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E1AEB05" w14:textId="77777777" w:rsidR="004E30BF" w:rsidRPr="00DA6626" w:rsidRDefault="004E30BF" w:rsidP="003A61E7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lastRenderedPageBreak/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9B6DCDB" w14:textId="77777777" w:rsidR="004E30BF" w:rsidRPr="00DA6626" w:rsidRDefault="004E30BF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5743A6AF" w14:textId="77777777" w:rsidR="004E30BF" w:rsidRPr="00DA6626" w:rsidRDefault="004E30BF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„ </w:t>
            </w: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…………………………………………………………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>”</w:t>
            </w:r>
          </w:p>
          <w:p w14:paraId="595E5B58" w14:textId="75E5A09D" w:rsidR="004E30BF" w:rsidRPr="00DA6626" w:rsidRDefault="004E30BF" w:rsidP="003A61E7">
            <w:pPr>
              <w:pStyle w:val="Bezodstpw"/>
              <w:spacing w:line="276" w:lineRule="auto"/>
              <w:ind w:left="142" w:right="141"/>
              <w:contextualSpacing/>
              <w:jc w:val="both"/>
              <w:rPr>
                <w:rFonts w:ascii="Calibri" w:eastAsia="Times New Roman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 xml:space="preserve">W ramach wykazanego zadania wykonano 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>dostaw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ę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 xml:space="preserve"> sprzętu lub wyposażenia medycznego, w ramach której dostarczono </w:t>
            </w:r>
            <w:r w:rsidR="003A6A8D" w:rsidRPr="003A6A8D">
              <w:rPr>
                <w:rFonts w:ascii="Calibri" w:hAnsi="Calibri" w:cs="Calibri"/>
                <w:b/>
                <w:sz w:val="20"/>
                <w:szCs w:val="20"/>
              </w:rPr>
              <w:t>m.in. stymulator serca lub urządzenie do stymulacji.</w:t>
            </w:r>
          </w:p>
          <w:p w14:paraId="13E31BA8" w14:textId="77777777" w:rsidR="004E30BF" w:rsidRPr="00DA6626" w:rsidRDefault="004E30BF" w:rsidP="003A61E7">
            <w:pPr>
              <w:pStyle w:val="Bezodstpw"/>
              <w:spacing w:line="276" w:lineRule="auto"/>
              <w:ind w:left="186" w:right="141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AA8C9F6" w14:textId="77777777" w:rsidR="004E30BF" w:rsidRPr="00DA6626" w:rsidRDefault="004E30BF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18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8589240" w14:textId="77777777" w:rsidR="004E30BF" w:rsidRPr="00DA6626" w:rsidRDefault="004E30BF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2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8EF5759" w14:textId="77777777" w:rsidR="004E30BF" w:rsidRPr="00DA6626" w:rsidRDefault="004E30BF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DA6626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  <w:tr w:rsidR="007342B3" w:rsidRPr="00DA6626" w14:paraId="6BC64E15" w14:textId="77777777" w:rsidTr="003A61E7">
        <w:trPr>
          <w:cantSplit/>
          <w:trHeight w:hRule="exact" w:val="567"/>
          <w:jc w:val="center"/>
        </w:trPr>
        <w:tc>
          <w:tcPr>
            <w:tcW w:w="1351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3D84B1D" w14:textId="588A0F1E" w:rsidR="007342B3" w:rsidRPr="00DA6626" w:rsidRDefault="007342B3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Część nr 1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</w:tr>
      <w:tr w:rsidR="007342B3" w:rsidRPr="00DA6626" w14:paraId="3A1F298E" w14:textId="77777777" w:rsidTr="003A61E7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1AE5E76" w14:textId="77777777" w:rsidR="007342B3" w:rsidRPr="00DA6626" w:rsidRDefault="007342B3" w:rsidP="003A61E7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96A9ED3" w14:textId="77777777" w:rsidR="007342B3" w:rsidRPr="00DA6626" w:rsidRDefault="007342B3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5A5BC2D7" w14:textId="77777777" w:rsidR="007342B3" w:rsidRPr="00DA6626" w:rsidRDefault="007342B3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„ </w:t>
            </w: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…………………………………………………………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>”</w:t>
            </w:r>
          </w:p>
          <w:p w14:paraId="0D4EA92C" w14:textId="2D2C1B6E" w:rsidR="007342B3" w:rsidRPr="00DA6626" w:rsidRDefault="007342B3" w:rsidP="003A61E7">
            <w:pPr>
              <w:pStyle w:val="Bezodstpw"/>
              <w:spacing w:line="276" w:lineRule="auto"/>
              <w:ind w:left="142" w:right="141"/>
              <w:contextualSpacing/>
              <w:jc w:val="both"/>
              <w:rPr>
                <w:rFonts w:ascii="Calibri" w:eastAsia="Times New Roman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 xml:space="preserve">W ramach wykazanego zadania wykonano 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>dostaw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ę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 xml:space="preserve"> sprzętu lub wyposażenia medycznego, w ramach której dostarczono </w:t>
            </w:r>
            <w:r w:rsidR="00BE668C" w:rsidRPr="00BE668C">
              <w:rPr>
                <w:rFonts w:ascii="Calibri" w:hAnsi="Calibri" w:cs="Calibri"/>
                <w:b/>
                <w:sz w:val="20"/>
                <w:szCs w:val="20"/>
              </w:rPr>
              <w:t>m.in. kardiomonitor lub system monitorowania pacjenta.</w:t>
            </w:r>
          </w:p>
          <w:p w14:paraId="1DBCA227" w14:textId="77777777" w:rsidR="007342B3" w:rsidRPr="00DA6626" w:rsidRDefault="007342B3" w:rsidP="003A61E7">
            <w:pPr>
              <w:pStyle w:val="Bezodstpw"/>
              <w:spacing w:line="276" w:lineRule="auto"/>
              <w:ind w:left="186" w:right="141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8A5693D" w14:textId="77777777" w:rsidR="007342B3" w:rsidRPr="00DA6626" w:rsidRDefault="007342B3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18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CC33668" w14:textId="77777777" w:rsidR="007342B3" w:rsidRPr="00DA6626" w:rsidRDefault="007342B3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2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80B072D" w14:textId="77777777" w:rsidR="007342B3" w:rsidRPr="00DA6626" w:rsidRDefault="007342B3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DA6626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  <w:tr w:rsidR="007342B3" w:rsidRPr="00DA6626" w14:paraId="252D0CC6" w14:textId="77777777" w:rsidTr="003A61E7">
        <w:trPr>
          <w:cantSplit/>
          <w:trHeight w:hRule="exact" w:val="567"/>
          <w:jc w:val="center"/>
        </w:trPr>
        <w:tc>
          <w:tcPr>
            <w:tcW w:w="1351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372C645" w14:textId="13B3EC61" w:rsidR="007342B3" w:rsidRPr="00DA6626" w:rsidRDefault="007342B3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Część nr 1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7</w:t>
            </w:r>
          </w:p>
        </w:tc>
      </w:tr>
      <w:tr w:rsidR="007342B3" w:rsidRPr="00DA6626" w14:paraId="63B0E0FB" w14:textId="77777777" w:rsidTr="003A61E7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C4FDB40" w14:textId="77777777" w:rsidR="007342B3" w:rsidRPr="00DA6626" w:rsidRDefault="007342B3" w:rsidP="003A61E7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E9AFF7E" w14:textId="77777777" w:rsidR="007342B3" w:rsidRPr="00DA6626" w:rsidRDefault="007342B3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0B484511" w14:textId="77777777" w:rsidR="007342B3" w:rsidRPr="00DA6626" w:rsidRDefault="007342B3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„ </w:t>
            </w: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…………………………………………………………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>”</w:t>
            </w:r>
          </w:p>
          <w:p w14:paraId="6E8E4ACE" w14:textId="6A4FBDB5" w:rsidR="007342B3" w:rsidRPr="00DA6626" w:rsidRDefault="007342B3" w:rsidP="003A61E7">
            <w:pPr>
              <w:pStyle w:val="Bezodstpw"/>
              <w:spacing w:line="276" w:lineRule="auto"/>
              <w:ind w:left="142" w:right="141"/>
              <w:contextualSpacing/>
              <w:jc w:val="both"/>
              <w:rPr>
                <w:rFonts w:ascii="Calibri" w:eastAsia="Times New Roman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 xml:space="preserve">W ramach wykazanego zadania wykonano 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>dostaw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ę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 xml:space="preserve"> sprzętu lub wyposażenia medycznego, w ramach której dostarczono </w:t>
            </w:r>
            <w:r w:rsidR="00020694" w:rsidRPr="00020694">
              <w:rPr>
                <w:rFonts w:ascii="Calibri" w:hAnsi="Calibri" w:cs="Calibri"/>
                <w:b/>
                <w:sz w:val="20"/>
                <w:szCs w:val="20"/>
              </w:rPr>
              <w:t>m.in. system elektrofizjologiczny lub aparaturę do badań elektrofizjologicznych.</w:t>
            </w:r>
          </w:p>
          <w:p w14:paraId="63D8B26D" w14:textId="77777777" w:rsidR="007342B3" w:rsidRPr="00DA6626" w:rsidRDefault="007342B3" w:rsidP="003A61E7">
            <w:pPr>
              <w:pStyle w:val="Bezodstpw"/>
              <w:spacing w:line="276" w:lineRule="auto"/>
              <w:ind w:left="186" w:right="141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B41E787" w14:textId="77777777" w:rsidR="007342B3" w:rsidRPr="00DA6626" w:rsidRDefault="007342B3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18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A5BD70B" w14:textId="77777777" w:rsidR="007342B3" w:rsidRPr="00DA6626" w:rsidRDefault="007342B3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2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055B942" w14:textId="77777777" w:rsidR="007342B3" w:rsidRPr="00DA6626" w:rsidRDefault="007342B3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DA6626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  <w:tr w:rsidR="007342B3" w:rsidRPr="00DA6626" w14:paraId="63A5B16C" w14:textId="77777777" w:rsidTr="003A61E7">
        <w:trPr>
          <w:cantSplit/>
          <w:trHeight w:hRule="exact" w:val="567"/>
          <w:jc w:val="center"/>
        </w:trPr>
        <w:tc>
          <w:tcPr>
            <w:tcW w:w="1351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78800DFE" w14:textId="10A6B9DC" w:rsidR="007342B3" w:rsidRPr="00DA6626" w:rsidRDefault="007342B3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Część nr 1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8</w:t>
            </w:r>
          </w:p>
        </w:tc>
      </w:tr>
      <w:tr w:rsidR="007342B3" w:rsidRPr="00DA6626" w14:paraId="6D8E8C3C" w14:textId="77777777" w:rsidTr="003A61E7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69468A7" w14:textId="77777777" w:rsidR="007342B3" w:rsidRPr="00DA6626" w:rsidRDefault="007342B3" w:rsidP="003A61E7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67FC880" w14:textId="77777777" w:rsidR="007342B3" w:rsidRPr="00DA6626" w:rsidRDefault="007342B3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4F3BBDAD" w14:textId="77777777" w:rsidR="007342B3" w:rsidRPr="00DA6626" w:rsidRDefault="007342B3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„ </w:t>
            </w: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…………………………………………………………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>”</w:t>
            </w:r>
          </w:p>
          <w:p w14:paraId="41E87442" w14:textId="140DEBEC" w:rsidR="007342B3" w:rsidRPr="00DA6626" w:rsidRDefault="007342B3" w:rsidP="003A61E7">
            <w:pPr>
              <w:pStyle w:val="Bezodstpw"/>
              <w:spacing w:line="276" w:lineRule="auto"/>
              <w:ind w:left="142" w:right="141"/>
              <w:contextualSpacing/>
              <w:jc w:val="both"/>
              <w:rPr>
                <w:rFonts w:ascii="Calibri" w:eastAsia="Times New Roman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 xml:space="preserve">W ramach wykazanego zadania wykonano 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>dostaw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ę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 xml:space="preserve"> sprzętu lub wyposażenia medycznego, w ramach której dostarczono </w:t>
            </w:r>
            <w:r w:rsidR="00B57388" w:rsidRPr="00B57388">
              <w:rPr>
                <w:rFonts w:ascii="Calibri" w:hAnsi="Calibri" w:cs="Calibri"/>
                <w:b/>
                <w:sz w:val="20"/>
                <w:szCs w:val="20"/>
              </w:rPr>
              <w:t>m.in. analizator diagnostyczny lub urządzenie do badań laboratoryjnych.</w:t>
            </w:r>
          </w:p>
          <w:p w14:paraId="0DC0DCB9" w14:textId="77777777" w:rsidR="007342B3" w:rsidRPr="00DA6626" w:rsidRDefault="007342B3" w:rsidP="003A61E7">
            <w:pPr>
              <w:pStyle w:val="Bezodstpw"/>
              <w:spacing w:line="276" w:lineRule="auto"/>
              <w:ind w:left="186" w:right="141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AE06964" w14:textId="77777777" w:rsidR="007342B3" w:rsidRPr="00DA6626" w:rsidRDefault="007342B3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18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E380668" w14:textId="77777777" w:rsidR="007342B3" w:rsidRPr="00DA6626" w:rsidRDefault="007342B3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2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65A9EE5" w14:textId="77777777" w:rsidR="007342B3" w:rsidRPr="00DA6626" w:rsidRDefault="007342B3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DA6626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  <w:tr w:rsidR="007342B3" w:rsidRPr="00DA6626" w14:paraId="71CE0385" w14:textId="77777777" w:rsidTr="003A61E7">
        <w:trPr>
          <w:cantSplit/>
          <w:trHeight w:hRule="exact" w:val="567"/>
          <w:jc w:val="center"/>
        </w:trPr>
        <w:tc>
          <w:tcPr>
            <w:tcW w:w="1351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734DB4D" w14:textId="212EC052" w:rsidR="007342B3" w:rsidRPr="00DA6626" w:rsidRDefault="007342B3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Część nr 1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9</w:t>
            </w:r>
          </w:p>
        </w:tc>
      </w:tr>
      <w:tr w:rsidR="007342B3" w:rsidRPr="00DA6626" w14:paraId="6A502F2D" w14:textId="77777777" w:rsidTr="003A61E7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769EA66" w14:textId="77777777" w:rsidR="007342B3" w:rsidRPr="00DA6626" w:rsidRDefault="007342B3" w:rsidP="003A61E7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lastRenderedPageBreak/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551FFE2" w14:textId="77777777" w:rsidR="007342B3" w:rsidRPr="00DA6626" w:rsidRDefault="007342B3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35D236C0" w14:textId="77777777" w:rsidR="007342B3" w:rsidRPr="00DA6626" w:rsidRDefault="007342B3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„ </w:t>
            </w: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…………………………………………………………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>”</w:t>
            </w:r>
          </w:p>
          <w:p w14:paraId="5C8B3FB0" w14:textId="0BB33202" w:rsidR="007342B3" w:rsidRPr="00DA6626" w:rsidRDefault="007342B3" w:rsidP="003A61E7">
            <w:pPr>
              <w:pStyle w:val="Bezodstpw"/>
              <w:spacing w:line="276" w:lineRule="auto"/>
              <w:ind w:left="142" w:right="141"/>
              <w:contextualSpacing/>
              <w:jc w:val="both"/>
              <w:rPr>
                <w:rFonts w:ascii="Calibri" w:eastAsia="Times New Roman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 xml:space="preserve">W ramach wykazanego zadania wykonano 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>dostaw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ę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 xml:space="preserve"> sprzętu lub wyposażenia medycznego, w ramach której dostarczono </w:t>
            </w:r>
            <w:r w:rsidR="003C5F7D" w:rsidRPr="003C5F7D">
              <w:rPr>
                <w:rFonts w:ascii="Calibri" w:hAnsi="Calibri" w:cs="Calibri"/>
                <w:b/>
                <w:sz w:val="20"/>
                <w:szCs w:val="20"/>
              </w:rPr>
              <w:t>m.in. urządzenia do resuscytacji lub wspomagania krążenia.</w:t>
            </w:r>
          </w:p>
          <w:p w14:paraId="651717E7" w14:textId="77777777" w:rsidR="007342B3" w:rsidRPr="00DA6626" w:rsidRDefault="007342B3" w:rsidP="003A61E7">
            <w:pPr>
              <w:pStyle w:val="Bezodstpw"/>
              <w:spacing w:line="276" w:lineRule="auto"/>
              <w:ind w:left="186" w:right="141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1FCF85F" w14:textId="77777777" w:rsidR="007342B3" w:rsidRPr="00DA6626" w:rsidRDefault="007342B3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18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0D12D3B" w14:textId="77777777" w:rsidR="007342B3" w:rsidRPr="00DA6626" w:rsidRDefault="007342B3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2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3C0E64F" w14:textId="77777777" w:rsidR="007342B3" w:rsidRPr="00DA6626" w:rsidRDefault="007342B3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DA6626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  <w:tr w:rsidR="007342B3" w:rsidRPr="00DA6626" w14:paraId="7A3C0ABA" w14:textId="77777777" w:rsidTr="003A61E7">
        <w:trPr>
          <w:cantSplit/>
          <w:trHeight w:hRule="exact" w:val="567"/>
          <w:jc w:val="center"/>
        </w:trPr>
        <w:tc>
          <w:tcPr>
            <w:tcW w:w="1351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994BDA4" w14:textId="27A5A376" w:rsidR="007342B3" w:rsidRPr="00DA6626" w:rsidRDefault="007342B3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Część nr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20</w:t>
            </w:r>
          </w:p>
        </w:tc>
      </w:tr>
      <w:tr w:rsidR="007342B3" w:rsidRPr="00DA6626" w14:paraId="5F2D9EF6" w14:textId="77777777" w:rsidTr="003A61E7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C746CB7" w14:textId="77777777" w:rsidR="007342B3" w:rsidRPr="00DA6626" w:rsidRDefault="007342B3" w:rsidP="003A61E7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97B9F17" w14:textId="77777777" w:rsidR="007342B3" w:rsidRPr="00DA6626" w:rsidRDefault="007342B3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269323E0" w14:textId="77777777" w:rsidR="007342B3" w:rsidRPr="00DA6626" w:rsidRDefault="007342B3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„ </w:t>
            </w: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…………………………………………………………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>”</w:t>
            </w:r>
          </w:p>
          <w:p w14:paraId="75D41F24" w14:textId="48ED81CB" w:rsidR="007342B3" w:rsidRPr="00DA6626" w:rsidRDefault="007342B3" w:rsidP="003A61E7">
            <w:pPr>
              <w:pStyle w:val="Bezodstpw"/>
              <w:spacing w:line="276" w:lineRule="auto"/>
              <w:ind w:left="142" w:right="141"/>
              <w:contextualSpacing/>
              <w:jc w:val="both"/>
              <w:rPr>
                <w:rFonts w:ascii="Calibri" w:eastAsia="Times New Roman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 xml:space="preserve">W ramach wykazanego zadania wykonano 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>dostaw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ę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 xml:space="preserve"> sprzętu lub wyposażenia medycznego, w ramach której dostarczono </w:t>
            </w:r>
            <w:r w:rsidR="005263A9" w:rsidRPr="005263A9">
              <w:rPr>
                <w:rFonts w:ascii="Calibri" w:hAnsi="Calibri" w:cs="Calibri"/>
                <w:b/>
                <w:sz w:val="20"/>
                <w:szCs w:val="20"/>
              </w:rPr>
              <w:t>m.in. łóżka szpitalne elektryczne.</w:t>
            </w:r>
          </w:p>
          <w:p w14:paraId="65BB8EF4" w14:textId="77777777" w:rsidR="007342B3" w:rsidRPr="00DA6626" w:rsidRDefault="007342B3" w:rsidP="003A61E7">
            <w:pPr>
              <w:pStyle w:val="Bezodstpw"/>
              <w:spacing w:line="276" w:lineRule="auto"/>
              <w:ind w:left="186" w:right="141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7680F9D" w14:textId="77777777" w:rsidR="007342B3" w:rsidRPr="00DA6626" w:rsidRDefault="007342B3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18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E2BE63C" w14:textId="77777777" w:rsidR="007342B3" w:rsidRPr="00DA6626" w:rsidRDefault="007342B3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2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52C4A5D" w14:textId="77777777" w:rsidR="007342B3" w:rsidRPr="00DA6626" w:rsidRDefault="007342B3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DA6626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  <w:tr w:rsidR="007342B3" w:rsidRPr="00DA6626" w14:paraId="7FEB2CF0" w14:textId="77777777" w:rsidTr="003A61E7">
        <w:trPr>
          <w:cantSplit/>
          <w:trHeight w:hRule="exact" w:val="567"/>
          <w:jc w:val="center"/>
        </w:trPr>
        <w:tc>
          <w:tcPr>
            <w:tcW w:w="1351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87C9EF7" w14:textId="6E341B2C" w:rsidR="007342B3" w:rsidRPr="00DA6626" w:rsidRDefault="007342B3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Część nr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21</w:t>
            </w:r>
          </w:p>
        </w:tc>
      </w:tr>
      <w:tr w:rsidR="007342B3" w:rsidRPr="00DA6626" w14:paraId="18AC8B8C" w14:textId="77777777" w:rsidTr="003A61E7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C27F0C4" w14:textId="77777777" w:rsidR="007342B3" w:rsidRPr="00DA6626" w:rsidRDefault="007342B3" w:rsidP="003A61E7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34C7987" w14:textId="77777777" w:rsidR="007342B3" w:rsidRPr="00DA6626" w:rsidRDefault="007342B3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47DF004B" w14:textId="77777777" w:rsidR="007342B3" w:rsidRPr="00DA6626" w:rsidRDefault="007342B3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„ </w:t>
            </w: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…………………………………………………………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>”</w:t>
            </w:r>
          </w:p>
          <w:p w14:paraId="511B0554" w14:textId="68B67BE9" w:rsidR="007342B3" w:rsidRPr="00DA6626" w:rsidRDefault="007342B3" w:rsidP="003A61E7">
            <w:pPr>
              <w:pStyle w:val="Bezodstpw"/>
              <w:spacing w:line="276" w:lineRule="auto"/>
              <w:ind w:left="142" w:right="141"/>
              <w:contextualSpacing/>
              <w:jc w:val="both"/>
              <w:rPr>
                <w:rFonts w:ascii="Calibri" w:eastAsia="Times New Roman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 xml:space="preserve">W ramach wykazanego zadania wykonano 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>dostaw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ę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 xml:space="preserve"> sprzętu lub wyposażenia medycznego, w ramach której dostarczono </w:t>
            </w:r>
            <w:r w:rsidR="00704E03" w:rsidRPr="00704E03">
              <w:rPr>
                <w:rFonts w:ascii="Calibri" w:hAnsi="Calibri" w:cs="Calibri"/>
                <w:b/>
                <w:sz w:val="20"/>
                <w:szCs w:val="20"/>
              </w:rPr>
              <w:t>m.in. łóżka szpitalne.</w:t>
            </w:r>
          </w:p>
          <w:p w14:paraId="14A83751" w14:textId="77777777" w:rsidR="007342B3" w:rsidRPr="00DA6626" w:rsidRDefault="007342B3" w:rsidP="003A61E7">
            <w:pPr>
              <w:pStyle w:val="Bezodstpw"/>
              <w:spacing w:line="276" w:lineRule="auto"/>
              <w:ind w:left="186" w:right="141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45EE310" w14:textId="77777777" w:rsidR="007342B3" w:rsidRPr="00DA6626" w:rsidRDefault="007342B3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18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7399EFA" w14:textId="77777777" w:rsidR="007342B3" w:rsidRPr="00DA6626" w:rsidRDefault="007342B3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2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8949F36" w14:textId="77777777" w:rsidR="007342B3" w:rsidRPr="00DA6626" w:rsidRDefault="007342B3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DA6626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  <w:tr w:rsidR="007342B3" w:rsidRPr="00DA6626" w14:paraId="7C35FE38" w14:textId="77777777" w:rsidTr="003A61E7">
        <w:trPr>
          <w:cantSplit/>
          <w:trHeight w:hRule="exact" w:val="567"/>
          <w:jc w:val="center"/>
        </w:trPr>
        <w:tc>
          <w:tcPr>
            <w:tcW w:w="1351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0035DE5" w14:textId="3A868E67" w:rsidR="007342B3" w:rsidRPr="00DA6626" w:rsidRDefault="007342B3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Część nr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22</w:t>
            </w:r>
          </w:p>
        </w:tc>
      </w:tr>
      <w:tr w:rsidR="007342B3" w:rsidRPr="00DA6626" w14:paraId="02623221" w14:textId="77777777" w:rsidTr="003A61E7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E6696FD" w14:textId="77777777" w:rsidR="007342B3" w:rsidRPr="00DA6626" w:rsidRDefault="007342B3" w:rsidP="003A61E7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0BB5070" w14:textId="77777777" w:rsidR="007342B3" w:rsidRPr="00DA6626" w:rsidRDefault="007342B3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2D099B13" w14:textId="77777777" w:rsidR="007342B3" w:rsidRPr="00DA6626" w:rsidRDefault="007342B3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„ </w:t>
            </w: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…………………………………………………………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>”</w:t>
            </w:r>
          </w:p>
          <w:p w14:paraId="648EFF31" w14:textId="288E4031" w:rsidR="007342B3" w:rsidRPr="00DA6626" w:rsidRDefault="007342B3" w:rsidP="003A61E7">
            <w:pPr>
              <w:pStyle w:val="Bezodstpw"/>
              <w:spacing w:line="276" w:lineRule="auto"/>
              <w:ind w:left="142" w:right="141"/>
              <w:contextualSpacing/>
              <w:jc w:val="both"/>
              <w:rPr>
                <w:rFonts w:ascii="Calibri" w:eastAsia="Times New Roman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 xml:space="preserve">W ramach wykazanego zadania wykonano 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>dostaw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ę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 xml:space="preserve"> sprzętu lub wyposażenia medycznego, w ramach której dostarczono </w:t>
            </w:r>
            <w:r w:rsidR="00453DB0" w:rsidRPr="00453DB0">
              <w:rPr>
                <w:rFonts w:ascii="Calibri" w:hAnsi="Calibri" w:cs="Calibri"/>
                <w:b/>
                <w:sz w:val="20"/>
                <w:szCs w:val="20"/>
              </w:rPr>
              <w:t>m.in. wyposażenie ochrony radiologicznej lub osłony RTG.</w:t>
            </w:r>
          </w:p>
          <w:p w14:paraId="5CE0F798" w14:textId="77777777" w:rsidR="007342B3" w:rsidRPr="00DA6626" w:rsidRDefault="007342B3" w:rsidP="003A61E7">
            <w:pPr>
              <w:pStyle w:val="Bezodstpw"/>
              <w:spacing w:line="276" w:lineRule="auto"/>
              <w:ind w:left="186" w:right="141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D875CE2" w14:textId="77777777" w:rsidR="007342B3" w:rsidRPr="00DA6626" w:rsidRDefault="007342B3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18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D031BB4" w14:textId="77777777" w:rsidR="007342B3" w:rsidRPr="00DA6626" w:rsidRDefault="007342B3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2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B4A7473" w14:textId="77777777" w:rsidR="007342B3" w:rsidRPr="00DA6626" w:rsidRDefault="007342B3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DA6626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  <w:tr w:rsidR="007342B3" w:rsidRPr="00DA6626" w14:paraId="64B44CE1" w14:textId="77777777" w:rsidTr="003A61E7">
        <w:trPr>
          <w:cantSplit/>
          <w:trHeight w:hRule="exact" w:val="567"/>
          <w:jc w:val="center"/>
        </w:trPr>
        <w:tc>
          <w:tcPr>
            <w:tcW w:w="13517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711E613" w14:textId="293751DE" w:rsidR="007342B3" w:rsidRPr="00DA6626" w:rsidRDefault="007342B3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Część nr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23</w:t>
            </w:r>
          </w:p>
        </w:tc>
      </w:tr>
      <w:tr w:rsidR="007342B3" w:rsidRPr="00DA6626" w14:paraId="1B37694B" w14:textId="77777777" w:rsidTr="003A61E7">
        <w:trPr>
          <w:cantSplit/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3F635BE" w14:textId="77777777" w:rsidR="007342B3" w:rsidRPr="00DA6626" w:rsidRDefault="007342B3" w:rsidP="003A61E7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lastRenderedPageBreak/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778AA57" w14:textId="77777777" w:rsidR="007342B3" w:rsidRPr="00DA6626" w:rsidRDefault="007342B3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7B2BB03B" w14:textId="77777777" w:rsidR="007342B3" w:rsidRPr="00DA6626" w:rsidRDefault="007342B3" w:rsidP="003A61E7">
            <w:pPr>
              <w:snapToGrid w:val="0"/>
              <w:spacing w:line="276" w:lineRule="auto"/>
              <w:ind w:left="142" w:right="141"/>
              <w:contextualSpacing/>
              <w:rPr>
                <w:rFonts w:ascii="Calibri" w:hAnsi="Calibri" w:cs="Calibri"/>
                <w:spacing w:val="4"/>
                <w:sz w:val="20"/>
                <w:szCs w:val="20"/>
              </w:rPr>
            </w:pPr>
            <w:r>
              <w:rPr>
                <w:rFonts w:ascii="Calibri" w:hAnsi="Calibri" w:cs="Calibri"/>
                <w:spacing w:val="4"/>
                <w:sz w:val="20"/>
                <w:szCs w:val="20"/>
              </w:rPr>
              <w:t xml:space="preserve">„ </w:t>
            </w:r>
            <w:r w:rsidRPr="00DA6626">
              <w:rPr>
                <w:rFonts w:ascii="Calibri" w:hAnsi="Calibri" w:cs="Calibri"/>
                <w:spacing w:val="4"/>
                <w:sz w:val="20"/>
                <w:szCs w:val="20"/>
              </w:rPr>
              <w:t>…………………………………………………………</w:t>
            </w:r>
            <w:r>
              <w:rPr>
                <w:rFonts w:ascii="Calibri" w:hAnsi="Calibri" w:cs="Calibri"/>
                <w:spacing w:val="4"/>
                <w:sz w:val="20"/>
                <w:szCs w:val="20"/>
              </w:rPr>
              <w:t>”</w:t>
            </w:r>
          </w:p>
          <w:p w14:paraId="5614C576" w14:textId="5AB52656" w:rsidR="007342B3" w:rsidRPr="00DA6626" w:rsidRDefault="007342B3" w:rsidP="003A61E7">
            <w:pPr>
              <w:pStyle w:val="Bezodstpw"/>
              <w:spacing w:line="276" w:lineRule="auto"/>
              <w:ind w:left="142" w:right="141"/>
              <w:contextualSpacing/>
              <w:jc w:val="both"/>
              <w:rPr>
                <w:rFonts w:ascii="Calibri" w:eastAsia="Times New Roman" w:hAnsi="Calibri" w:cs="Calibri"/>
                <w:spacing w:val="4"/>
                <w:sz w:val="20"/>
                <w:szCs w:val="20"/>
              </w:rPr>
            </w:pPr>
            <w:r w:rsidRPr="00DA6626">
              <w:rPr>
                <w:rFonts w:ascii="Calibri" w:eastAsia="Times New Roman" w:hAnsi="Calibri" w:cs="Calibri"/>
                <w:spacing w:val="4"/>
                <w:sz w:val="20"/>
                <w:szCs w:val="20"/>
              </w:rPr>
              <w:t xml:space="preserve">W ramach wykazanego zadania wykonano 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>dostaw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ę</w:t>
            </w:r>
            <w:r w:rsidRPr="00BD1BB9">
              <w:rPr>
                <w:rFonts w:ascii="Calibri" w:hAnsi="Calibri" w:cs="Calibri"/>
                <w:b/>
                <w:sz w:val="20"/>
                <w:szCs w:val="20"/>
              </w:rPr>
              <w:t xml:space="preserve"> sprzętu lub wyposażenia medycznego, w ramach której dostarczono </w:t>
            </w:r>
            <w:r w:rsidR="007A4992" w:rsidRPr="007A4992">
              <w:rPr>
                <w:rFonts w:ascii="Calibri" w:hAnsi="Calibri" w:cs="Calibri"/>
                <w:b/>
                <w:sz w:val="20"/>
                <w:szCs w:val="20"/>
              </w:rPr>
              <w:t>m.in. środki ochrony indywidualnej stosowane w ochronie radiologicznej (np. fartuchy RTG).</w:t>
            </w:r>
          </w:p>
          <w:p w14:paraId="75E82DC9" w14:textId="77777777" w:rsidR="007342B3" w:rsidRPr="00DA6626" w:rsidRDefault="007342B3" w:rsidP="003A61E7">
            <w:pPr>
              <w:pStyle w:val="Bezodstpw"/>
              <w:spacing w:line="276" w:lineRule="auto"/>
              <w:ind w:left="186" w:right="141"/>
              <w:contextualSpacing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73163C4" w14:textId="77777777" w:rsidR="007342B3" w:rsidRPr="00DA6626" w:rsidRDefault="007342B3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18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CCD37D5" w14:textId="77777777" w:rsidR="007342B3" w:rsidRPr="00DA6626" w:rsidRDefault="007342B3" w:rsidP="003A61E7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DA6626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……..</w:t>
            </w:r>
          </w:p>
        </w:tc>
        <w:tc>
          <w:tcPr>
            <w:tcW w:w="25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7E3DA39" w14:textId="77777777" w:rsidR="007342B3" w:rsidRPr="00DA6626" w:rsidRDefault="007342B3" w:rsidP="003A61E7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A6626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DA6626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</w:tbl>
    <w:p w14:paraId="5330D350" w14:textId="77777777" w:rsidR="004E30BF" w:rsidRDefault="004E30BF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</w:p>
    <w:p w14:paraId="2E8EF121" w14:textId="4C78D930" w:rsidR="00DA509A" w:rsidRPr="00DA6626" w:rsidRDefault="00EC6B7B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  <w:r w:rsidRPr="00DA6626">
        <w:rPr>
          <w:rFonts w:ascii="Calibri" w:hAnsi="Calibri" w:cs="Calibri"/>
          <w:sz w:val="20"/>
          <w:szCs w:val="20"/>
        </w:rPr>
        <w:t xml:space="preserve">*  niepotrzebne skreślić </w:t>
      </w:r>
      <w:r w:rsidR="00DB210B" w:rsidRPr="00DA6626">
        <w:rPr>
          <w:rFonts w:ascii="Calibri" w:hAnsi="Calibri" w:cs="Calibri"/>
          <w:sz w:val="20"/>
          <w:szCs w:val="20"/>
        </w:rPr>
        <w:t xml:space="preserve">                         </w:t>
      </w:r>
      <w:r w:rsidR="00DB210B" w:rsidRPr="00DA6626">
        <w:rPr>
          <w:rFonts w:ascii="Calibri" w:hAnsi="Calibri" w:cs="Calibri"/>
          <w:sz w:val="20"/>
          <w:szCs w:val="20"/>
        </w:rPr>
        <w:tab/>
      </w:r>
      <w:r w:rsidR="00DB210B" w:rsidRPr="00DA6626">
        <w:rPr>
          <w:rFonts w:ascii="Calibri" w:hAnsi="Calibri" w:cs="Calibri"/>
          <w:sz w:val="20"/>
          <w:szCs w:val="20"/>
        </w:rPr>
        <w:tab/>
      </w:r>
      <w:r w:rsidR="00DB210B" w:rsidRPr="00DA6626">
        <w:rPr>
          <w:rFonts w:ascii="Calibri" w:hAnsi="Calibri" w:cs="Calibri"/>
          <w:sz w:val="20"/>
          <w:szCs w:val="20"/>
        </w:rPr>
        <w:tab/>
      </w:r>
      <w:r w:rsidR="00DB210B" w:rsidRPr="00DA6626">
        <w:rPr>
          <w:rFonts w:ascii="Calibri" w:hAnsi="Calibri" w:cs="Calibri"/>
          <w:sz w:val="20"/>
          <w:szCs w:val="20"/>
        </w:rPr>
        <w:tab/>
      </w:r>
    </w:p>
    <w:p w14:paraId="3CC55921" w14:textId="77777777" w:rsidR="004665EF" w:rsidRPr="00DA6626" w:rsidRDefault="004665EF" w:rsidP="004665EF">
      <w:pPr>
        <w:rPr>
          <w:rFonts w:ascii="Calibri" w:hAnsi="Calibri" w:cs="Calibri"/>
          <w:sz w:val="20"/>
          <w:szCs w:val="20"/>
        </w:rPr>
      </w:pPr>
    </w:p>
    <w:p w14:paraId="48FCB607" w14:textId="77777777" w:rsidR="00216060" w:rsidRDefault="00216060" w:rsidP="00663A52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</w:p>
    <w:p w14:paraId="1FF71D4F" w14:textId="16DD75CB" w:rsidR="00663A52" w:rsidRPr="00B74196" w:rsidRDefault="00663A52" w:rsidP="00663A52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B74196">
        <w:rPr>
          <w:rFonts w:ascii="Calibri" w:hAnsi="Calibri" w:cs="Calibri"/>
          <w:sz w:val="20"/>
          <w:szCs w:val="20"/>
        </w:rPr>
        <w:t xml:space="preserve">…………….……. </w:t>
      </w:r>
      <w:r w:rsidRPr="00B74196">
        <w:rPr>
          <w:rFonts w:ascii="Calibri" w:hAnsi="Calibri" w:cs="Calibri"/>
          <w:i/>
          <w:sz w:val="16"/>
          <w:szCs w:val="16"/>
        </w:rPr>
        <w:t>(miejscowość),</w:t>
      </w:r>
      <w:r w:rsidRPr="00B74196">
        <w:rPr>
          <w:rFonts w:ascii="Calibri" w:hAnsi="Calibri" w:cs="Calibri"/>
          <w:i/>
          <w:sz w:val="18"/>
          <w:szCs w:val="18"/>
        </w:rPr>
        <w:t xml:space="preserve"> </w:t>
      </w:r>
      <w:r w:rsidRPr="00B74196">
        <w:rPr>
          <w:rFonts w:ascii="Calibri" w:hAnsi="Calibri" w:cs="Calibri"/>
          <w:sz w:val="20"/>
          <w:szCs w:val="20"/>
        </w:rPr>
        <w:t xml:space="preserve">dnia ………….……. r. </w:t>
      </w:r>
    </w:p>
    <w:p w14:paraId="48270622" w14:textId="3AD9BD5C" w:rsidR="00663A52" w:rsidRPr="00B74196" w:rsidRDefault="00663A52" w:rsidP="00663A52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ab/>
        <w:t xml:space="preserve">   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 w:rsidRPr="00B74196">
        <w:rPr>
          <w:rFonts w:ascii="Calibri" w:hAnsi="Calibri" w:cs="Calibri"/>
          <w:sz w:val="20"/>
          <w:szCs w:val="20"/>
        </w:rPr>
        <w:t xml:space="preserve">       …………………………………………</w:t>
      </w:r>
    </w:p>
    <w:p w14:paraId="1C232EE1" w14:textId="77777777" w:rsidR="00663A52" w:rsidRPr="00B74196" w:rsidRDefault="00663A52" w:rsidP="00663A52">
      <w:pPr>
        <w:spacing w:line="360" w:lineRule="auto"/>
        <w:ind w:left="12036" w:firstLine="708"/>
        <w:jc w:val="both"/>
        <w:rPr>
          <w:rFonts w:ascii="Calibri" w:hAnsi="Calibri" w:cs="Calibri"/>
          <w:i/>
          <w:sz w:val="16"/>
          <w:szCs w:val="16"/>
        </w:rPr>
      </w:pPr>
      <w:r w:rsidRPr="00B74196">
        <w:rPr>
          <w:rFonts w:ascii="Calibri" w:hAnsi="Calibri" w:cs="Calibri"/>
          <w:i/>
          <w:sz w:val="16"/>
          <w:szCs w:val="16"/>
        </w:rPr>
        <w:t>(podpis)</w:t>
      </w:r>
    </w:p>
    <w:p w14:paraId="62A176E3" w14:textId="4222FA9D" w:rsidR="004665EF" w:rsidRPr="00DA6626" w:rsidRDefault="004665EF" w:rsidP="00663A52">
      <w:pPr>
        <w:tabs>
          <w:tab w:val="left" w:pos="6740"/>
        </w:tabs>
        <w:rPr>
          <w:rFonts w:ascii="Calibri" w:hAnsi="Calibri" w:cs="Calibri"/>
          <w:sz w:val="20"/>
          <w:szCs w:val="20"/>
        </w:rPr>
      </w:pPr>
    </w:p>
    <w:sectPr w:rsidR="004665EF" w:rsidRPr="00DA6626" w:rsidSect="007342B3"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1134" w:bottom="709" w:left="1134" w:header="0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272D2" w14:textId="77777777" w:rsidR="00BD6D06" w:rsidRDefault="00BD6D06">
      <w:r>
        <w:separator/>
      </w:r>
    </w:p>
  </w:endnote>
  <w:endnote w:type="continuationSeparator" w:id="0">
    <w:p w14:paraId="1A06425C" w14:textId="77777777" w:rsidR="00BD6D06" w:rsidRDefault="00BD6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F17C3" w14:textId="77777777" w:rsidR="00AE02C5" w:rsidRDefault="00681A1A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E02C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61F569A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7B802" w14:textId="77777777" w:rsidR="007342B3" w:rsidRPr="004274E5" w:rsidRDefault="007342B3" w:rsidP="007342B3">
    <w:pPr>
      <w:pStyle w:val="Stopka"/>
      <w:tabs>
        <w:tab w:val="clear" w:pos="4536"/>
        <w:tab w:val="clear" w:pos="9072"/>
        <w:tab w:val="right" w:pos="9638"/>
      </w:tabs>
      <w:jc w:val="both"/>
      <w:rPr>
        <w:rFonts w:ascii="Aptos Display" w:hAnsi="Aptos Display"/>
        <w:b/>
        <w:bCs/>
        <w:sz w:val="18"/>
        <w:szCs w:val="18"/>
      </w:rPr>
    </w:pPr>
    <w:r>
      <w:rPr>
        <w:rFonts w:ascii="Aptos Display" w:hAnsi="Aptos Display"/>
        <w:b/>
        <w:bCs/>
        <w:sz w:val="18"/>
        <w:szCs w:val="18"/>
      </w:rPr>
      <w:tab/>
    </w:r>
  </w:p>
  <w:p w14:paraId="365B00D0" w14:textId="77777777" w:rsidR="007342B3" w:rsidRPr="00A22EB2" w:rsidRDefault="007342B3" w:rsidP="007342B3">
    <w:pPr>
      <w:pStyle w:val="Stopka"/>
      <w:tabs>
        <w:tab w:val="clear" w:pos="4536"/>
        <w:tab w:val="clear" w:pos="9072"/>
        <w:tab w:val="left" w:pos="3856"/>
      </w:tabs>
      <w:jc w:val="both"/>
      <w:rPr>
        <w:b/>
        <w:bCs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0A6E271" wp14:editId="7D49E283">
          <wp:simplePos x="0" y="0"/>
          <wp:positionH relativeFrom="column">
            <wp:posOffset>1152459</wp:posOffset>
          </wp:positionH>
          <wp:positionV relativeFrom="paragraph">
            <wp:posOffset>5431</wp:posOffset>
          </wp:positionV>
          <wp:extent cx="6939915" cy="638810"/>
          <wp:effectExtent l="0" t="0" r="0" b="0"/>
          <wp:wrapNone/>
          <wp:docPr id="641915735" name="Obraz 641915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9915" cy="638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</w:rPr>
      <w:tab/>
    </w:r>
  </w:p>
  <w:p w14:paraId="5C3B0E77" w14:textId="77777777" w:rsidR="007342B3" w:rsidRPr="00C90E42" w:rsidRDefault="007342B3" w:rsidP="007342B3">
    <w:pPr>
      <w:tabs>
        <w:tab w:val="left" w:pos="540"/>
        <w:tab w:val="left" w:pos="780"/>
      </w:tabs>
      <w:rPr>
        <w:rFonts w:ascii="Courier New" w:hAnsi="Courier New" w:cs="Courier New"/>
        <w:b/>
        <w:sz w:val="18"/>
        <w:szCs w:val="18"/>
        <w:highlight w:val="yellow"/>
      </w:rPr>
    </w:pPr>
    <w:r w:rsidRPr="00F33D42">
      <w:rPr>
        <w:rFonts w:ascii="Cambria" w:hAnsi="Cambria"/>
        <w:noProof/>
      </w:rPr>
      <w:drawing>
        <wp:anchor distT="0" distB="0" distL="114300" distR="114300" simplePos="0" relativeHeight="251654144" behindDoc="0" locked="0" layoutInCell="1" allowOverlap="1" wp14:anchorId="1683B726" wp14:editId="5615F483">
          <wp:simplePos x="0" y="0"/>
          <wp:positionH relativeFrom="margin">
            <wp:posOffset>-361950</wp:posOffset>
          </wp:positionH>
          <wp:positionV relativeFrom="page">
            <wp:posOffset>9782810</wp:posOffset>
          </wp:positionV>
          <wp:extent cx="6480000" cy="669600"/>
          <wp:effectExtent l="0" t="0" r="0" b="0"/>
          <wp:wrapSquare wrapText="bothSides"/>
          <wp:docPr id="679214847" name="Obraz 6792148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C70EED1" w14:textId="77777777" w:rsidR="00AE02C5" w:rsidRPr="007342B3" w:rsidRDefault="00AE02C5" w:rsidP="007342B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68216" w14:textId="2C8B3AA0" w:rsidR="00C90E42" w:rsidRPr="004274E5" w:rsidRDefault="00C90E42" w:rsidP="00C90E42">
    <w:pPr>
      <w:pStyle w:val="Stopka"/>
      <w:tabs>
        <w:tab w:val="clear" w:pos="4536"/>
        <w:tab w:val="clear" w:pos="9072"/>
        <w:tab w:val="right" w:pos="9638"/>
      </w:tabs>
      <w:jc w:val="both"/>
      <w:rPr>
        <w:rFonts w:ascii="Aptos Display" w:hAnsi="Aptos Display"/>
        <w:b/>
        <w:bCs/>
        <w:sz w:val="18"/>
        <w:szCs w:val="18"/>
      </w:rPr>
    </w:pPr>
    <w:bookmarkStart w:id="8" w:name="_Hlk67762522"/>
    <w:r>
      <w:rPr>
        <w:rFonts w:ascii="Aptos Display" w:hAnsi="Aptos Display"/>
        <w:b/>
        <w:bCs/>
        <w:sz w:val="18"/>
        <w:szCs w:val="18"/>
      </w:rPr>
      <w:tab/>
    </w:r>
  </w:p>
  <w:p w14:paraId="44495A36" w14:textId="7454E55D" w:rsidR="00C90E42" w:rsidRPr="00A22EB2" w:rsidRDefault="00C90E42" w:rsidP="00C90E42">
    <w:pPr>
      <w:pStyle w:val="Stopka"/>
      <w:tabs>
        <w:tab w:val="clear" w:pos="4536"/>
        <w:tab w:val="clear" w:pos="9072"/>
        <w:tab w:val="left" w:pos="3856"/>
      </w:tabs>
      <w:jc w:val="both"/>
      <w:rPr>
        <w:b/>
        <w:bCs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4D16A9C0" wp14:editId="67D1C956">
          <wp:simplePos x="0" y="0"/>
          <wp:positionH relativeFrom="column">
            <wp:posOffset>1152459</wp:posOffset>
          </wp:positionH>
          <wp:positionV relativeFrom="paragraph">
            <wp:posOffset>5431</wp:posOffset>
          </wp:positionV>
          <wp:extent cx="6939915" cy="638810"/>
          <wp:effectExtent l="0" t="0" r="0" b="0"/>
          <wp:wrapNone/>
          <wp:docPr id="1944082615" name="Obraz 19440826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9915" cy="638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</w:rPr>
      <w:tab/>
    </w:r>
  </w:p>
  <w:p w14:paraId="1B89E7E3" w14:textId="26EF7694" w:rsidR="00B44CA4" w:rsidRPr="00C90E42" w:rsidRDefault="003D1811" w:rsidP="00C90E42">
    <w:pPr>
      <w:tabs>
        <w:tab w:val="left" w:pos="540"/>
        <w:tab w:val="left" w:pos="780"/>
      </w:tabs>
      <w:rPr>
        <w:rFonts w:ascii="Courier New" w:hAnsi="Courier New" w:cs="Courier New"/>
        <w:b/>
        <w:sz w:val="18"/>
        <w:szCs w:val="18"/>
        <w:highlight w:val="yellow"/>
      </w:rPr>
    </w:pPr>
    <w:r w:rsidRPr="00F33D42">
      <w:rPr>
        <w:rFonts w:ascii="Cambria" w:hAnsi="Cambria"/>
        <w:noProof/>
      </w:rPr>
      <w:drawing>
        <wp:anchor distT="0" distB="0" distL="114300" distR="114300" simplePos="0" relativeHeight="251657216" behindDoc="0" locked="0" layoutInCell="1" allowOverlap="1" wp14:anchorId="5A211C50" wp14:editId="37F19280">
          <wp:simplePos x="0" y="0"/>
          <wp:positionH relativeFrom="margin">
            <wp:posOffset>-361950</wp:posOffset>
          </wp:positionH>
          <wp:positionV relativeFrom="page">
            <wp:posOffset>9782810</wp:posOffset>
          </wp:positionV>
          <wp:extent cx="6480000" cy="669600"/>
          <wp:effectExtent l="0" t="0" r="0" b="0"/>
          <wp:wrapSquare wrapText="bothSides"/>
          <wp:docPr id="1497606187" name="Obraz 14976061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6E19C" w14:textId="77777777" w:rsidR="00BD6D06" w:rsidRDefault="00BD6D06">
      <w:r>
        <w:separator/>
      </w:r>
    </w:p>
  </w:footnote>
  <w:footnote w:type="continuationSeparator" w:id="0">
    <w:p w14:paraId="3616D0EC" w14:textId="77777777" w:rsidR="00BD6D06" w:rsidRDefault="00BD6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B8A78" w14:textId="77777777" w:rsidR="00220CE3" w:rsidRDefault="00220CE3" w:rsidP="008F6C29">
    <w:pPr>
      <w:tabs>
        <w:tab w:val="center" w:pos="4536"/>
        <w:tab w:val="left" w:pos="6945"/>
      </w:tabs>
      <w:spacing w:line="276" w:lineRule="auto"/>
      <w:rPr>
        <w:rFonts w:ascii="Cambria" w:hAnsi="Cambria"/>
        <w:sz w:val="18"/>
        <w:szCs w:val="18"/>
      </w:rPr>
    </w:pPr>
    <w:bookmarkStart w:id="0" w:name="_Hlk195616372"/>
    <w:bookmarkStart w:id="1" w:name="_Hlk195616373"/>
    <w:bookmarkStart w:id="2" w:name="_Hlk195616388"/>
    <w:bookmarkStart w:id="3" w:name="_Hlk195616389"/>
    <w:bookmarkStart w:id="4" w:name="_Hlk195616475"/>
    <w:bookmarkStart w:id="5" w:name="_Hlk195616476"/>
    <w:bookmarkStart w:id="6" w:name="_Hlk195616532"/>
    <w:bookmarkStart w:id="7" w:name="_Hlk195616533"/>
  </w:p>
  <w:p w14:paraId="6712D8F4" w14:textId="77777777" w:rsidR="00220CE3" w:rsidRDefault="00220CE3" w:rsidP="008F6C29">
    <w:pPr>
      <w:tabs>
        <w:tab w:val="center" w:pos="4536"/>
        <w:tab w:val="left" w:pos="6945"/>
      </w:tabs>
      <w:spacing w:line="276" w:lineRule="auto"/>
      <w:rPr>
        <w:rFonts w:ascii="Cambria" w:hAnsi="Cambria"/>
        <w:sz w:val="18"/>
        <w:szCs w:val="18"/>
      </w:rPr>
    </w:pPr>
  </w:p>
  <w:p w14:paraId="5290A927" w14:textId="77777777" w:rsidR="00220CE3" w:rsidRDefault="00220CE3" w:rsidP="008F6C29">
    <w:pPr>
      <w:tabs>
        <w:tab w:val="center" w:pos="4536"/>
        <w:tab w:val="left" w:pos="6945"/>
      </w:tabs>
      <w:spacing w:line="276" w:lineRule="auto"/>
      <w:rPr>
        <w:rFonts w:ascii="Cambria" w:hAnsi="Cambria"/>
        <w:sz w:val="18"/>
        <w:szCs w:val="18"/>
      </w:rPr>
    </w:pPr>
  </w:p>
  <w:bookmarkEnd w:id="0"/>
  <w:bookmarkEnd w:id="1"/>
  <w:bookmarkEnd w:id="2"/>
  <w:bookmarkEnd w:id="3"/>
  <w:bookmarkEnd w:id="4"/>
  <w:bookmarkEnd w:id="5"/>
  <w:bookmarkEnd w:id="6"/>
  <w:bookmarkEnd w:id="7"/>
  <w:p w14:paraId="7DB6D09D" w14:textId="77777777" w:rsidR="00C02626" w:rsidRPr="008F6C29" w:rsidRDefault="00C02626" w:rsidP="008F6C2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69527030">
    <w:abstractNumId w:val="33"/>
  </w:num>
  <w:num w:numId="2" w16cid:durableId="335421023">
    <w:abstractNumId w:val="38"/>
  </w:num>
  <w:num w:numId="3" w16cid:durableId="850611237">
    <w:abstractNumId w:val="27"/>
  </w:num>
  <w:num w:numId="4" w16cid:durableId="2140146633">
    <w:abstractNumId w:val="24"/>
  </w:num>
  <w:num w:numId="5" w16cid:durableId="156508061">
    <w:abstractNumId w:val="18"/>
  </w:num>
  <w:num w:numId="6" w16cid:durableId="1334917957">
    <w:abstractNumId w:val="30"/>
  </w:num>
  <w:num w:numId="7" w16cid:durableId="332345534">
    <w:abstractNumId w:val="34"/>
  </w:num>
  <w:num w:numId="8" w16cid:durableId="1915162669">
    <w:abstractNumId w:val="22"/>
  </w:num>
  <w:num w:numId="9" w16cid:durableId="1406302310">
    <w:abstractNumId w:val="45"/>
  </w:num>
  <w:num w:numId="10" w16cid:durableId="1145858657">
    <w:abstractNumId w:val="50"/>
  </w:num>
  <w:num w:numId="11" w16cid:durableId="1073115804">
    <w:abstractNumId w:val="19"/>
  </w:num>
  <w:num w:numId="12" w16cid:durableId="1556356452">
    <w:abstractNumId w:val="48"/>
  </w:num>
  <w:num w:numId="13" w16cid:durableId="307365985">
    <w:abstractNumId w:val="49"/>
  </w:num>
  <w:num w:numId="14" w16cid:durableId="567425743">
    <w:abstractNumId w:val="12"/>
  </w:num>
  <w:num w:numId="15" w16cid:durableId="1744640488">
    <w:abstractNumId w:val="25"/>
  </w:num>
  <w:num w:numId="16" w16cid:durableId="113914482">
    <w:abstractNumId w:val="29"/>
  </w:num>
  <w:num w:numId="17" w16cid:durableId="609437566">
    <w:abstractNumId w:val="44"/>
  </w:num>
  <w:num w:numId="18" w16cid:durableId="891622643">
    <w:abstractNumId w:val="21"/>
  </w:num>
  <w:num w:numId="19" w16cid:durableId="1022589972">
    <w:abstractNumId w:val="13"/>
  </w:num>
  <w:num w:numId="20" w16cid:durableId="1059590874">
    <w:abstractNumId w:val="16"/>
  </w:num>
  <w:num w:numId="21" w16cid:durableId="1058438924">
    <w:abstractNumId w:val="39"/>
  </w:num>
  <w:num w:numId="22" w16cid:durableId="1339581047">
    <w:abstractNumId w:val="17"/>
  </w:num>
  <w:num w:numId="23" w16cid:durableId="881987400">
    <w:abstractNumId w:val="43"/>
  </w:num>
  <w:num w:numId="24" w16cid:durableId="323439177">
    <w:abstractNumId w:val="41"/>
  </w:num>
  <w:num w:numId="25" w16cid:durableId="2081902739">
    <w:abstractNumId w:val="20"/>
  </w:num>
  <w:num w:numId="26" w16cid:durableId="1986473810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10971003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51886466">
    <w:abstractNumId w:val="3"/>
  </w:num>
  <w:num w:numId="29" w16cid:durableId="1406536498">
    <w:abstractNumId w:val="8"/>
  </w:num>
  <w:num w:numId="30" w16cid:durableId="194318551">
    <w:abstractNumId w:val="2"/>
  </w:num>
  <w:num w:numId="31" w16cid:durableId="983630452">
    <w:abstractNumId w:val="37"/>
  </w:num>
  <w:num w:numId="32" w16cid:durableId="1245257485">
    <w:abstractNumId w:val="11"/>
  </w:num>
  <w:num w:numId="33" w16cid:durableId="2060009709">
    <w:abstractNumId w:val="26"/>
  </w:num>
  <w:num w:numId="34" w16cid:durableId="468938909">
    <w:abstractNumId w:val="40"/>
  </w:num>
  <w:num w:numId="35" w16cid:durableId="987131573">
    <w:abstractNumId w:val="15"/>
  </w:num>
  <w:num w:numId="36" w16cid:durableId="33627384">
    <w:abstractNumId w:val="47"/>
  </w:num>
  <w:num w:numId="37" w16cid:durableId="1753163136">
    <w:abstractNumId w:val="14"/>
  </w:num>
  <w:num w:numId="38" w16cid:durableId="1105425532">
    <w:abstractNumId w:val="10"/>
  </w:num>
  <w:num w:numId="39" w16cid:durableId="1768310594">
    <w:abstractNumId w:val="23"/>
  </w:num>
  <w:num w:numId="40" w16cid:durableId="382826915">
    <w:abstractNumId w:val="35"/>
  </w:num>
  <w:num w:numId="41" w16cid:durableId="431752977">
    <w:abstractNumId w:val="31"/>
  </w:num>
  <w:num w:numId="42" w16cid:durableId="62037641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73452185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0694"/>
    <w:rsid w:val="000231AC"/>
    <w:rsid w:val="000239D4"/>
    <w:rsid w:val="00023F47"/>
    <w:rsid w:val="00025659"/>
    <w:rsid w:val="00026E3B"/>
    <w:rsid w:val="00027CE9"/>
    <w:rsid w:val="000335A0"/>
    <w:rsid w:val="00033E37"/>
    <w:rsid w:val="00034EEC"/>
    <w:rsid w:val="0003703F"/>
    <w:rsid w:val="000379F7"/>
    <w:rsid w:val="00040CCC"/>
    <w:rsid w:val="00041617"/>
    <w:rsid w:val="00042263"/>
    <w:rsid w:val="00042B17"/>
    <w:rsid w:val="000443C0"/>
    <w:rsid w:val="00044B6B"/>
    <w:rsid w:val="00044CB3"/>
    <w:rsid w:val="00047EF2"/>
    <w:rsid w:val="00054BF5"/>
    <w:rsid w:val="00055851"/>
    <w:rsid w:val="00061F88"/>
    <w:rsid w:val="00063849"/>
    <w:rsid w:val="000675E7"/>
    <w:rsid w:val="00070743"/>
    <w:rsid w:val="000726CE"/>
    <w:rsid w:val="00075847"/>
    <w:rsid w:val="00080D85"/>
    <w:rsid w:val="000812A3"/>
    <w:rsid w:val="00084151"/>
    <w:rsid w:val="000858B3"/>
    <w:rsid w:val="00086A33"/>
    <w:rsid w:val="00090A82"/>
    <w:rsid w:val="00090FBB"/>
    <w:rsid w:val="000957CF"/>
    <w:rsid w:val="000970DD"/>
    <w:rsid w:val="000A0528"/>
    <w:rsid w:val="000A1940"/>
    <w:rsid w:val="000A1981"/>
    <w:rsid w:val="000A27ED"/>
    <w:rsid w:val="000A3BB7"/>
    <w:rsid w:val="000A403E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2136"/>
    <w:rsid w:val="000C3646"/>
    <w:rsid w:val="000C6204"/>
    <w:rsid w:val="000C6D2A"/>
    <w:rsid w:val="000D40FD"/>
    <w:rsid w:val="000E05B9"/>
    <w:rsid w:val="000E0E4E"/>
    <w:rsid w:val="000E1B13"/>
    <w:rsid w:val="000E4E2A"/>
    <w:rsid w:val="000E7F53"/>
    <w:rsid w:val="0010294D"/>
    <w:rsid w:val="00102A85"/>
    <w:rsid w:val="00102C0C"/>
    <w:rsid w:val="00103155"/>
    <w:rsid w:val="001048DC"/>
    <w:rsid w:val="001054D9"/>
    <w:rsid w:val="00112018"/>
    <w:rsid w:val="00114AAA"/>
    <w:rsid w:val="00114D4E"/>
    <w:rsid w:val="00114EE9"/>
    <w:rsid w:val="00116906"/>
    <w:rsid w:val="001201D6"/>
    <w:rsid w:val="00120F99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F79"/>
    <w:rsid w:val="0014707D"/>
    <w:rsid w:val="00150CFA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66AD"/>
    <w:rsid w:val="00191FF7"/>
    <w:rsid w:val="00192C7B"/>
    <w:rsid w:val="00194CF3"/>
    <w:rsid w:val="00195D7A"/>
    <w:rsid w:val="00197122"/>
    <w:rsid w:val="001979DB"/>
    <w:rsid w:val="001A174A"/>
    <w:rsid w:val="001A4C70"/>
    <w:rsid w:val="001A5611"/>
    <w:rsid w:val="001B000A"/>
    <w:rsid w:val="001B00F2"/>
    <w:rsid w:val="001B3135"/>
    <w:rsid w:val="001B4444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0DC1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00E5"/>
    <w:rsid w:val="00211D44"/>
    <w:rsid w:val="00213968"/>
    <w:rsid w:val="00216060"/>
    <w:rsid w:val="00220CE3"/>
    <w:rsid w:val="002232E2"/>
    <w:rsid w:val="00223750"/>
    <w:rsid w:val="002248A3"/>
    <w:rsid w:val="00224A8F"/>
    <w:rsid w:val="00224C77"/>
    <w:rsid w:val="00225324"/>
    <w:rsid w:val="00226CA0"/>
    <w:rsid w:val="00227E39"/>
    <w:rsid w:val="00233770"/>
    <w:rsid w:val="00241C6C"/>
    <w:rsid w:val="002447F6"/>
    <w:rsid w:val="00246A11"/>
    <w:rsid w:val="00252051"/>
    <w:rsid w:val="00254603"/>
    <w:rsid w:val="00255734"/>
    <w:rsid w:val="00256EDD"/>
    <w:rsid w:val="00257369"/>
    <w:rsid w:val="0026141D"/>
    <w:rsid w:val="00261B89"/>
    <w:rsid w:val="00261D3E"/>
    <w:rsid w:val="0026568F"/>
    <w:rsid w:val="0026706B"/>
    <w:rsid w:val="002678AB"/>
    <w:rsid w:val="00271D38"/>
    <w:rsid w:val="00272E2B"/>
    <w:rsid w:val="002814D4"/>
    <w:rsid w:val="002837ED"/>
    <w:rsid w:val="00283E85"/>
    <w:rsid w:val="0029492E"/>
    <w:rsid w:val="002953C0"/>
    <w:rsid w:val="002A2237"/>
    <w:rsid w:val="002A2640"/>
    <w:rsid w:val="002A4CEF"/>
    <w:rsid w:val="002A5876"/>
    <w:rsid w:val="002A7F4E"/>
    <w:rsid w:val="002B6740"/>
    <w:rsid w:val="002C0CBA"/>
    <w:rsid w:val="002C185C"/>
    <w:rsid w:val="002C49D9"/>
    <w:rsid w:val="002C6B65"/>
    <w:rsid w:val="002C75A5"/>
    <w:rsid w:val="002D645D"/>
    <w:rsid w:val="002D67E0"/>
    <w:rsid w:val="002D6BEA"/>
    <w:rsid w:val="002D74BE"/>
    <w:rsid w:val="002D7AED"/>
    <w:rsid w:val="002E00E4"/>
    <w:rsid w:val="002E0A89"/>
    <w:rsid w:val="002F0291"/>
    <w:rsid w:val="002F16D6"/>
    <w:rsid w:val="002F26C4"/>
    <w:rsid w:val="002F28AE"/>
    <w:rsid w:val="002F79CA"/>
    <w:rsid w:val="003000F2"/>
    <w:rsid w:val="00300746"/>
    <w:rsid w:val="00302515"/>
    <w:rsid w:val="00302B07"/>
    <w:rsid w:val="00306103"/>
    <w:rsid w:val="003062AC"/>
    <w:rsid w:val="00307BEF"/>
    <w:rsid w:val="00310A34"/>
    <w:rsid w:val="0031370D"/>
    <w:rsid w:val="00313888"/>
    <w:rsid w:val="00313B93"/>
    <w:rsid w:val="00315240"/>
    <w:rsid w:val="00316935"/>
    <w:rsid w:val="0032032A"/>
    <w:rsid w:val="00320DC8"/>
    <w:rsid w:val="003250C8"/>
    <w:rsid w:val="00325720"/>
    <w:rsid w:val="00327599"/>
    <w:rsid w:val="00330A77"/>
    <w:rsid w:val="00331016"/>
    <w:rsid w:val="00331D6C"/>
    <w:rsid w:val="0033364D"/>
    <w:rsid w:val="00333E3F"/>
    <w:rsid w:val="00333F61"/>
    <w:rsid w:val="00334999"/>
    <w:rsid w:val="0033501F"/>
    <w:rsid w:val="00341028"/>
    <w:rsid w:val="003429D7"/>
    <w:rsid w:val="00346DE4"/>
    <w:rsid w:val="003472FE"/>
    <w:rsid w:val="00350282"/>
    <w:rsid w:val="00351E47"/>
    <w:rsid w:val="00353E34"/>
    <w:rsid w:val="00354735"/>
    <w:rsid w:val="003548BD"/>
    <w:rsid w:val="00356CFA"/>
    <w:rsid w:val="003600E2"/>
    <w:rsid w:val="00362C90"/>
    <w:rsid w:val="00364AEE"/>
    <w:rsid w:val="00365834"/>
    <w:rsid w:val="00366630"/>
    <w:rsid w:val="00366F45"/>
    <w:rsid w:val="00367880"/>
    <w:rsid w:val="00367A44"/>
    <w:rsid w:val="003809D8"/>
    <w:rsid w:val="00382285"/>
    <w:rsid w:val="00382504"/>
    <w:rsid w:val="00383D3C"/>
    <w:rsid w:val="0038442C"/>
    <w:rsid w:val="00386C8E"/>
    <w:rsid w:val="00387243"/>
    <w:rsid w:val="00392B0F"/>
    <w:rsid w:val="00392B43"/>
    <w:rsid w:val="00392F4F"/>
    <w:rsid w:val="00394CB7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A6A8D"/>
    <w:rsid w:val="003B13A9"/>
    <w:rsid w:val="003B6F73"/>
    <w:rsid w:val="003C48F1"/>
    <w:rsid w:val="003C4B19"/>
    <w:rsid w:val="003C5D02"/>
    <w:rsid w:val="003C5F7D"/>
    <w:rsid w:val="003C659A"/>
    <w:rsid w:val="003C7514"/>
    <w:rsid w:val="003D1811"/>
    <w:rsid w:val="003D1ED1"/>
    <w:rsid w:val="003D4FCB"/>
    <w:rsid w:val="003D716D"/>
    <w:rsid w:val="003E464A"/>
    <w:rsid w:val="003E70A9"/>
    <w:rsid w:val="003E719D"/>
    <w:rsid w:val="003F0669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331B"/>
    <w:rsid w:val="00414CF9"/>
    <w:rsid w:val="00420580"/>
    <w:rsid w:val="00420644"/>
    <w:rsid w:val="00422FC5"/>
    <w:rsid w:val="00423457"/>
    <w:rsid w:val="004245B7"/>
    <w:rsid w:val="004274C1"/>
    <w:rsid w:val="00427A12"/>
    <w:rsid w:val="00436078"/>
    <w:rsid w:val="00436F25"/>
    <w:rsid w:val="004409ED"/>
    <w:rsid w:val="0044374E"/>
    <w:rsid w:val="0044434A"/>
    <w:rsid w:val="00445639"/>
    <w:rsid w:val="00446E5C"/>
    <w:rsid w:val="004501D1"/>
    <w:rsid w:val="0045165D"/>
    <w:rsid w:val="004519E7"/>
    <w:rsid w:val="00452E75"/>
    <w:rsid w:val="004531C6"/>
    <w:rsid w:val="004538F2"/>
    <w:rsid w:val="00453DB0"/>
    <w:rsid w:val="00454238"/>
    <w:rsid w:val="00454ECA"/>
    <w:rsid w:val="00457154"/>
    <w:rsid w:val="00460E98"/>
    <w:rsid w:val="00460EBC"/>
    <w:rsid w:val="004617BB"/>
    <w:rsid w:val="00462A4F"/>
    <w:rsid w:val="004630E7"/>
    <w:rsid w:val="0046316E"/>
    <w:rsid w:val="004639B5"/>
    <w:rsid w:val="004665EF"/>
    <w:rsid w:val="0047062C"/>
    <w:rsid w:val="00477ADD"/>
    <w:rsid w:val="00480630"/>
    <w:rsid w:val="00480774"/>
    <w:rsid w:val="004815D3"/>
    <w:rsid w:val="004825FF"/>
    <w:rsid w:val="00483B12"/>
    <w:rsid w:val="00484317"/>
    <w:rsid w:val="00484520"/>
    <w:rsid w:val="00485B52"/>
    <w:rsid w:val="00490F36"/>
    <w:rsid w:val="004934C5"/>
    <w:rsid w:val="00494A82"/>
    <w:rsid w:val="00494BF8"/>
    <w:rsid w:val="0049543B"/>
    <w:rsid w:val="0049585E"/>
    <w:rsid w:val="004A1963"/>
    <w:rsid w:val="004A50BC"/>
    <w:rsid w:val="004A57A5"/>
    <w:rsid w:val="004A731F"/>
    <w:rsid w:val="004A76EB"/>
    <w:rsid w:val="004A7E36"/>
    <w:rsid w:val="004B413F"/>
    <w:rsid w:val="004B50F0"/>
    <w:rsid w:val="004B5569"/>
    <w:rsid w:val="004B789E"/>
    <w:rsid w:val="004C0C45"/>
    <w:rsid w:val="004C1036"/>
    <w:rsid w:val="004C10D6"/>
    <w:rsid w:val="004C24B4"/>
    <w:rsid w:val="004C2620"/>
    <w:rsid w:val="004C52C0"/>
    <w:rsid w:val="004C6EE4"/>
    <w:rsid w:val="004D17C9"/>
    <w:rsid w:val="004D4CCE"/>
    <w:rsid w:val="004D63E9"/>
    <w:rsid w:val="004E2748"/>
    <w:rsid w:val="004E30BF"/>
    <w:rsid w:val="004E3410"/>
    <w:rsid w:val="004E3930"/>
    <w:rsid w:val="004E4827"/>
    <w:rsid w:val="004E5DD6"/>
    <w:rsid w:val="004E6C13"/>
    <w:rsid w:val="004E6D1D"/>
    <w:rsid w:val="004E7F7A"/>
    <w:rsid w:val="004F1DB6"/>
    <w:rsid w:val="004F31B5"/>
    <w:rsid w:val="004F4AC8"/>
    <w:rsid w:val="00502287"/>
    <w:rsid w:val="005038D7"/>
    <w:rsid w:val="005065B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63A9"/>
    <w:rsid w:val="00531804"/>
    <w:rsid w:val="005327E3"/>
    <w:rsid w:val="00532D41"/>
    <w:rsid w:val="00532DC9"/>
    <w:rsid w:val="00534E6E"/>
    <w:rsid w:val="00535003"/>
    <w:rsid w:val="00535B3B"/>
    <w:rsid w:val="0054161F"/>
    <w:rsid w:val="00541932"/>
    <w:rsid w:val="00542999"/>
    <w:rsid w:val="00545BD7"/>
    <w:rsid w:val="00546BDE"/>
    <w:rsid w:val="00546FE9"/>
    <w:rsid w:val="005501C8"/>
    <w:rsid w:val="0055188B"/>
    <w:rsid w:val="005522C9"/>
    <w:rsid w:val="00552CB7"/>
    <w:rsid w:val="00556C2D"/>
    <w:rsid w:val="005573BF"/>
    <w:rsid w:val="005578DF"/>
    <w:rsid w:val="00562ABE"/>
    <w:rsid w:val="00563C92"/>
    <w:rsid w:val="00564049"/>
    <w:rsid w:val="00564ED6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96D74"/>
    <w:rsid w:val="005973E7"/>
    <w:rsid w:val="005A1915"/>
    <w:rsid w:val="005A3AF6"/>
    <w:rsid w:val="005A4EF6"/>
    <w:rsid w:val="005A5899"/>
    <w:rsid w:val="005A7D9C"/>
    <w:rsid w:val="005B588A"/>
    <w:rsid w:val="005C02F8"/>
    <w:rsid w:val="005C13F5"/>
    <w:rsid w:val="005C1C2E"/>
    <w:rsid w:val="005C2B74"/>
    <w:rsid w:val="005C52B4"/>
    <w:rsid w:val="005C74D9"/>
    <w:rsid w:val="005D3855"/>
    <w:rsid w:val="005D3E53"/>
    <w:rsid w:val="005D49B2"/>
    <w:rsid w:val="005D5DC7"/>
    <w:rsid w:val="005E109B"/>
    <w:rsid w:val="005E25BB"/>
    <w:rsid w:val="005E3921"/>
    <w:rsid w:val="005F248D"/>
    <w:rsid w:val="005F250D"/>
    <w:rsid w:val="005F3C52"/>
    <w:rsid w:val="005F51FC"/>
    <w:rsid w:val="005F53FF"/>
    <w:rsid w:val="005F5D6B"/>
    <w:rsid w:val="005F73BE"/>
    <w:rsid w:val="00601FA4"/>
    <w:rsid w:val="00603018"/>
    <w:rsid w:val="006042A2"/>
    <w:rsid w:val="00606915"/>
    <w:rsid w:val="00607529"/>
    <w:rsid w:val="00607E94"/>
    <w:rsid w:val="0061554F"/>
    <w:rsid w:val="006214E7"/>
    <w:rsid w:val="0062257E"/>
    <w:rsid w:val="00623033"/>
    <w:rsid w:val="006230E3"/>
    <w:rsid w:val="00631F41"/>
    <w:rsid w:val="00633366"/>
    <w:rsid w:val="00633F9C"/>
    <w:rsid w:val="006426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3A52"/>
    <w:rsid w:val="00664AC0"/>
    <w:rsid w:val="00667359"/>
    <w:rsid w:val="00667F63"/>
    <w:rsid w:val="00670104"/>
    <w:rsid w:val="006701F1"/>
    <w:rsid w:val="006724B1"/>
    <w:rsid w:val="00672FAA"/>
    <w:rsid w:val="006739C2"/>
    <w:rsid w:val="0067561C"/>
    <w:rsid w:val="00676A72"/>
    <w:rsid w:val="006800B9"/>
    <w:rsid w:val="00680380"/>
    <w:rsid w:val="00681012"/>
    <w:rsid w:val="00681A1A"/>
    <w:rsid w:val="00682577"/>
    <w:rsid w:val="00682CD1"/>
    <w:rsid w:val="00683021"/>
    <w:rsid w:val="00685194"/>
    <w:rsid w:val="00685B3C"/>
    <w:rsid w:val="00685B8D"/>
    <w:rsid w:val="0068677E"/>
    <w:rsid w:val="00694955"/>
    <w:rsid w:val="006952AC"/>
    <w:rsid w:val="00696298"/>
    <w:rsid w:val="00697CEE"/>
    <w:rsid w:val="006A38F2"/>
    <w:rsid w:val="006A54E0"/>
    <w:rsid w:val="006A6744"/>
    <w:rsid w:val="006B004E"/>
    <w:rsid w:val="006B48EB"/>
    <w:rsid w:val="006B65EA"/>
    <w:rsid w:val="006B6D15"/>
    <w:rsid w:val="006C1399"/>
    <w:rsid w:val="006C3D0A"/>
    <w:rsid w:val="006C3D86"/>
    <w:rsid w:val="006C408B"/>
    <w:rsid w:val="006C4AB8"/>
    <w:rsid w:val="006C5B73"/>
    <w:rsid w:val="006D0804"/>
    <w:rsid w:val="006D2130"/>
    <w:rsid w:val="006D262F"/>
    <w:rsid w:val="006D2F13"/>
    <w:rsid w:val="006D4C80"/>
    <w:rsid w:val="006D7514"/>
    <w:rsid w:val="006E2914"/>
    <w:rsid w:val="006E3411"/>
    <w:rsid w:val="006E500A"/>
    <w:rsid w:val="006E7876"/>
    <w:rsid w:val="006E797B"/>
    <w:rsid w:val="006E7E6C"/>
    <w:rsid w:val="006F02D0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4E03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2685B"/>
    <w:rsid w:val="007274E5"/>
    <w:rsid w:val="00727E97"/>
    <w:rsid w:val="007308DE"/>
    <w:rsid w:val="00730CDE"/>
    <w:rsid w:val="0073327C"/>
    <w:rsid w:val="00733CAF"/>
    <w:rsid w:val="007342B3"/>
    <w:rsid w:val="00734D6E"/>
    <w:rsid w:val="007358E6"/>
    <w:rsid w:val="00737587"/>
    <w:rsid w:val="00744FF5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46D7"/>
    <w:rsid w:val="00767954"/>
    <w:rsid w:val="00767A53"/>
    <w:rsid w:val="00770C2E"/>
    <w:rsid w:val="00774DE6"/>
    <w:rsid w:val="007763E7"/>
    <w:rsid w:val="00777472"/>
    <w:rsid w:val="0078061D"/>
    <w:rsid w:val="00780A2C"/>
    <w:rsid w:val="007843F3"/>
    <w:rsid w:val="00784738"/>
    <w:rsid w:val="007877E3"/>
    <w:rsid w:val="00787E16"/>
    <w:rsid w:val="00791CDB"/>
    <w:rsid w:val="00792EE6"/>
    <w:rsid w:val="00793775"/>
    <w:rsid w:val="0079444B"/>
    <w:rsid w:val="00795DFE"/>
    <w:rsid w:val="007A0335"/>
    <w:rsid w:val="007A4992"/>
    <w:rsid w:val="007A7C26"/>
    <w:rsid w:val="007B21B2"/>
    <w:rsid w:val="007B5935"/>
    <w:rsid w:val="007C0CCF"/>
    <w:rsid w:val="007C4815"/>
    <w:rsid w:val="007C62EE"/>
    <w:rsid w:val="007C73C6"/>
    <w:rsid w:val="007D29F5"/>
    <w:rsid w:val="007D2EDC"/>
    <w:rsid w:val="007D5D10"/>
    <w:rsid w:val="007E08D6"/>
    <w:rsid w:val="007E1650"/>
    <w:rsid w:val="007E388B"/>
    <w:rsid w:val="007E6310"/>
    <w:rsid w:val="007F08F5"/>
    <w:rsid w:val="007F34EC"/>
    <w:rsid w:val="007F3A71"/>
    <w:rsid w:val="007F3FE7"/>
    <w:rsid w:val="007F4967"/>
    <w:rsid w:val="007F4FAE"/>
    <w:rsid w:val="007F76A1"/>
    <w:rsid w:val="007F7A95"/>
    <w:rsid w:val="00801BB2"/>
    <w:rsid w:val="00802C0B"/>
    <w:rsid w:val="00803828"/>
    <w:rsid w:val="008079C8"/>
    <w:rsid w:val="00807F68"/>
    <w:rsid w:val="00810A21"/>
    <w:rsid w:val="008115F9"/>
    <w:rsid w:val="00812831"/>
    <w:rsid w:val="00813771"/>
    <w:rsid w:val="008168BB"/>
    <w:rsid w:val="00817606"/>
    <w:rsid w:val="008215CC"/>
    <w:rsid w:val="00822E62"/>
    <w:rsid w:val="008234DC"/>
    <w:rsid w:val="00823981"/>
    <w:rsid w:val="00824F4A"/>
    <w:rsid w:val="00825EA0"/>
    <w:rsid w:val="00826C7F"/>
    <w:rsid w:val="008344A7"/>
    <w:rsid w:val="00834CD9"/>
    <w:rsid w:val="00835DC9"/>
    <w:rsid w:val="008375EC"/>
    <w:rsid w:val="008409B8"/>
    <w:rsid w:val="00840E8D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92186"/>
    <w:rsid w:val="00896C0F"/>
    <w:rsid w:val="00897D37"/>
    <w:rsid w:val="008A0763"/>
    <w:rsid w:val="008A10C0"/>
    <w:rsid w:val="008A1345"/>
    <w:rsid w:val="008A27B1"/>
    <w:rsid w:val="008A41DF"/>
    <w:rsid w:val="008A58B3"/>
    <w:rsid w:val="008A7A5B"/>
    <w:rsid w:val="008B11F9"/>
    <w:rsid w:val="008B2CB9"/>
    <w:rsid w:val="008B3B91"/>
    <w:rsid w:val="008B504A"/>
    <w:rsid w:val="008B7131"/>
    <w:rsid w:val="008C0DDD"/>
    <w:rsid w:val="008C31E3"/>
    <w:rsid w:val="008C4D9D"/>
    <w:rsid w:val="008C5A0B"/>
    <w:rsid w:val="008C5EBB"/>
    <w:rsid w:val="008C6142"/>
    <w:rsid w:val="008C7200"/>
    <w:rsid w:val="008C7516"/>
    <w:rsid w:val="008D1ABD"/>
    <w:rsid w:val="008D38B4"/>
    <w:rsid w:val="008D5AC9"/>
    <w:rsid w:val="008D7041"/>
    <w:rsid w:val="008E26D6"/>
    <w:rsid w:val="008E4166"/>
    <w:rsid w:val="008E5B27"/>
    <w:rsid w:val="008F0BFB"/>
    <w:rsid w:val="008F21F2"/>
    <w:rsid w:val="008F2E6F"/>
    <w:rsid w:val="008F6C29"/>
    <w:rsid w:val="00901EC6"/>
    <w:rsid w:val="009023E2"/>
    <w:rsid w:val="00902957"/>
    <w:rsid w:val="0090440F"/>
    <w:rsid w:val="009062BC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3590"/>
    <w:rsid w:val="00924745"/>
    <w:rsid w:val="00925FAA"/>
    <w:rsid w:val="00926A77"/>
    <w:rsid w:val="00930CC4"/>
    <w:rsid w:val="00933F58"/>
    <w:rsid w:val="00936437"/>
    <w:rsid w:val="00937018"/>
    <w:rsid w:val="009370DA"/>
    <w:rsid w:val="00937E37"/>
    <w:rsid w:val="009427CB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9EB"/>
    <w:rsid w:val="00966BB2"/>
    <w:rsid w:val="00970A9E"/>
    <w:rsid w:val="009829D9"/>
    <w:rsid w:val="00983423"/>
    <w:rsid w:val="00983D87"/>
    <w:rsid w:val="0098603A"/>
    <w:rsid w:val="009863C6"/>
    <w:rsid w:val="00990BF1"/>
    <w:rsid w:val="00991F50"/>
    <w:rsid w:val="00992DC5"/>
    <w:rsid w:val="009952C7"/>
    <w:rsid w:val="009970AA"/>
    <w:rsid w:val="009A0530"/>
    <w:rsid w:val="009A410D"/>
    <w:rsid w:val="009A4C9A"/>
    <w:rsid w:val="009A5616"/>
    <w:rsid w:val="009A63E0"/>
    <w:rsid w:val="009A72D7"/>
    <w:rsid w:val="009B10C5"/>
    <w:rsid w:val="009C0A20"/>
    <w:rsid w:val="009C2904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5F83"/>
    <w:rsid w:val="009D6C0A"/>
    <w:rsid w:val="009E13F4"/>
    <w:rsid w:val="009E1C8A"/>
    <w:rsid w:val="009E3C0C"/>
    <w:rsid w:val="009E68BC"/>
    <w:rsid w:val="009E6B1D"/>
    <w:rsid w:val="009F246A"/>
    <w:rsid w:val="009F3788"/>
    <w:rsid w:val="009F41F4"/>
    <w:rsid w:val="009F7330"/>
    <w:rsid w:val="00A01864"/>
    <w:rsid w:val="00A0223C"/>
    <w:rsid w:val="00A05579"/>
    <w:rsid w:val="00A05C0F"/>
    <w:rsid w:val="00A06B79"/>
    <w:rsid w:val="00A06C60"/>
    <w:rsid w:val="00A1134B"/>
    <w:rsid w:val="00A12029"/>
    <w:rsid w:val="00A14EE6"/>
    <w:rsid w:val="00A17D18"/>
    <w:rsid w:val="00A20B08"/>
    <w:rsid w:val="00A20E8F"/>
    <w:rsid w:val="00A2116D"/>
    <w:rsid w:val="00A2382B"/>
    <w:rsid w:val="00A25019"/>
    <w:rsid w:val="00A266B8"/>
    <w:rsid w:val="00A30E35"/>
    <w:rsid w:val="00A3160B"/>
    <w:rsid w:val="00A330D6"/>
    <w:rsid w:val="00A3555A"/>
    <w:rsid w:val="00A36B36"/>
    <w:rsid w:val="00A3787E"/>
    <w:rsid w:val="00A4101C"/>
    <w:rsid w:val="00A410E8"/>
    <w:rsid w:val="00A424E2"/>
    <w:rsid w:val="00A431D6"/>
    <w:rsid w:val="00A45ED0"/>
    <w:rsid w:val="00A46A06"/>
    <w:rsid w:val="00A51EF7"/>
    <w:rsid w:val="00A578F5"/>
    <w:rsid w:val="00A6013A"/>
    <w:rsid w:val="00A62E79"/>
    <w:rsid w:val="00A71CB4"/>
    <w:rsid w:val="00A74A76"/>
    <w:rsid w:val="00A74B97"/>
    <w:rsid w:val="00A7645F"/>
    <w:rsid w:val="00A8102D"/>
    <w:rsid w:val="00A81BE2"/>
    <w:rsid w:val="00A840BC"/>
    <w:rsid w:val="00A85586"/>
    <w:rsid w:val="00A9175F"/>
    <w:rsid w:val="00A91FE0"/>
    <w:rsid w:val="00A97F70"/>
    <w:rsid w:val="00AA4266"/>
    <w:rsid w:val="00AA5D71"/>
    <w:rsid w:val="00AB058C"/>
    <w:rsid w:val="00AB2527"/>
    <w:rsid w:val="00AC11CD"/>
    <w:rsid w:val="00AC2D83"/>
    <w:rsid w:val="00AC4555"/>
    <w:rsid w:val="00AC4C9D"/>
    <w:rsid w:val="00AC5669"/>
    <w:rsid w:val="00AC754C"/>
    <w:rsid w:val="00AC780F"/>
    <w:rsid w:val="00AD335E"/>
    <w:rsid w:val="00AD34D0"/>
    <w:rsid w:val="00AD3D26"/>
    <w:rsid w:val="00AD55FC"/>
    <w:rsid w:val="00AD72B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6FA"/>
    <w:rsid w:val="00AF1419"/>
    <w:rsid w:val="00AF2E5E"/>
    <w:rsid w:val="00AF4F4E"/>
    <w:rsid w:val="00AF6582"/>
    <w:rsid w:val="00AF69BA"/>
    <w:rsid w:val="00AF6A90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4445"/>
    <w:rsid w:val="00B350A7"/>
    <w:rsid w:val="00B36246"/>
    <w:rsid w:val="00B4095C"/>
    <w:rsid w:val="00B44CA4"/>
    <w:rsid w:val="00B47146"/>
    <w:rsid w:val="00B52161"/>
    <w:rsid w:val="00B53B07"/>
    <w:rsid w:val="00B5465B"/>
    <w:rsid w:val="00B55B34"/>
    <w:rsid w:val="00B57388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7C19"/>
    <w:rsid w:val="00B9041A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9B8"/>
    <w:rsid w:val="00BB7015"/>
    <w:rsid w:val="00BC077D"/>
    <w:rsid w:val="00BC4A55"/>
    <w:rsid w:val="00BC4AEA"/>
    <w:rsid w:val="00BC5656"/>
    <w:rsid w:val="00BD00E5"/>
    <w:rsid w:val="00BD1112"/>
    <w:rsid w:val="00BD1BB9"/>
    <w:rsid w:val="00BD2D8F"/>
    <w:rsid w:val="00BD6D06"/>
    <w:rsid w:val="00BD7949"/>
    <w:rsid w:val="00BE087A"/>
    <w:rsid w:val="00BE0A7B"/>
    <w:rsid w:val="00BE28EE"/>
    <w:rsid w:val="00BE38A8"/>
    <w:rsid w:val="00BE4CF5"/>
    <w:rsid w:val="00BE6058"/>
    <w:rsid w:val="00BE668C"/>
    <w:rsid w:val="00BF15F1"/>
    <w:rsid w:val="00BF1BAE"/>
    <w:rsid w:val="00BF287F"/>
    <w:rsid w:val="00BF3134"/>
    <w:rsid w:val="00BF3244"/>
    <w:rsid w:val="00BF353D"/>
    <w:rsid w:val="00BF78FD"/>
    <w:rsid w:val="00C015A6"/>
    <w:rsid w:val="00C0164D"/>
    <w:rsid w:val="00C02626"/>
    <w:rsid w:val="00C02FE9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20DF"/>
    <w:rsid w:val="00C34684"/>
    <w:rsid w:val="00C34DE1"/>
    <w:rsid w:val="00C353CF"/>
    <w:rsid w:val="00C359DA"/>
    <w:rsid w:val="00C36EEC"/>
    <w:rsid w:val="00C4348A"/>
    <w:rsid w:val="00C451BB"/>
    <w:rsid w:val="00C452EE"/>
    <w:rsid w:val="00C464A7"/>
    <w:rsid w:val="00C51F8C"/>
    <w:rsid w:val="00C54A13"/>
    <w:rsid w:val="00C5533B"/>
    <w:rsid w:val="00C57F0E"/>
    <w:rsid w:val="00C6357F"/>
    <w:rsid w:val="00C64003"/>
    <w:rsid w:val="00C640EF"/>
    <w:rsid w:val="00C64944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810D6"/>
    <w:rsid w:val="00C82F0B"/>
    <w:rsid w:val="00C90E42"/>
    <w:rsid w:val="00C91637"/>
    <w:rsid w:val="00C9266C"/>
    <w:rsid w:val="00C97C1D"/>
    <w:rsid w:val="00CA152F"/>
    <w:rsid w:val="00CA4619"/>
    <w:rsid w:val="00CA4E25"/>
    <w:rsid w:val="00CB49E0"/>
    <w:rsid w:val="00CB5812"/>
    <w:rsid w:val="00CB6878"/>
    <w:rsid w:val="00CB6C60"/>
    <w:rsid w:val="00CC11E9"/>
    <w:rsid w:val="00CC29C1"/>
    <w:rsid w:val="00CC2C7F"/>
    <w:rsid w:val="00CC41E1"/>
    <w:rsid w:val="00CC43FF"/>
    <w:rsid w:val="00CC63D6"/>
    <w:rsid w:val="00CC7D03"/>
    <w:rsid w:val="00CD1B83"/>
    <w:rsid w:val="00CD267E"/>
    <w:rsid w:val="00CD3240"/>
    <w:rsid w:val="00CD3717"/>
    <w:rsid w:val="00CD4E49"/>
    <w:rsid w:val="00CD6773"/>
    <w:rsid w:val="00CE0B1A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1DCD"/>
    <w:rsid w:val="00CF2AC1"/>
    <w:rsid w:val="00CF2B9E"/>
    <w:rsid w:val="00CF2E3A"/>
    <w:rsid w:val="00CF3E72"/>
    <w:rsid w:val="00CF54DA"/>
    <w:rsid w:val="00D01D48"/>
    <w:rsid w:val="00D0269F"/>
    <w:rsid w:val="00D04517"/>
    <w:rsid w:val="00D0511E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D85"/>
    <w:rsid w:val="00D53466"/>
    <w:rsid w:val="00D53879"/>
    <w:rsid w:val="00D56446"/>
    <w:rsid w:val="00D6108E"/>
    <w:rsid w:val="00D61235"/>
    <w:rsid w:val="00D627DB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29E0"/>
    <w:rsid w:val="00D83340"/>
    <w:rsid w:val="00D838D5"/>
    <w:rsid w:val="00D84681"/>
    <w:rsid w:val="00D87117"/>
    <w:rsid w:val="00D871CB"/>
    <w:rsid w:val="00D91667"/>
    <w:rsid w:val="00D91670"/>
    <w:rsid w:val="00D91C0B"/>
    <w:rsid w:val="00D93276"/>
    <w:rsid w:val="00D9346B"/>
    <w:rsid w:val="00D93CF7"/>
    <w:rsid w:val="00D9424F"/>
    <w:rsid w:val="00D96540"/>
    <w:rsid w:val="00DA3046"/>
    <w:rsid w:val="00DA509A"/>
    <w:rsid w:val="00DA6626"/>
    <w:rsid w:val="00DA7DDD"/>
    <w:rsid w:val="00DB17AA"/>
    <w:rsid w:val="00DB1FC3"/>
    <w:rsid w:val="00DB210B"/>
    <w:rsid w:val="00DB2AC9"/>
    <w:rsid w:val="00DB394F"/>
    <w:rsid w:val="00DB3C30"/>
    <w:rsid w:val="00DB4875"/>
    <w:rsid w:val="00DB6B37"/>
    <w:rsid w:val="00DB72DA"/>
    <w:rsid w:val="00DB7F36"/>
    <w:rsid w:val="00DC067B"/>
    <w:rsid w:val="00DC08B6"/>
    <w:rsid w:val="00DC2739"/>
    <w:rsid w:val="00DC3754"/>
    <w:rsid w:val="00DC6FCE"/>
    <w:rsid w:val="00DD0167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5D0D"/>
    <w:rsid w:val="00DF68C8"/>
    <w:rsid w:val="00E00090"/>
    <w:rsid w:val="00E0054D"/>
    <w:rsid w:val="00E110B9"/>
    <w:rsid w:val="00E11444"/>
    <w:rsid w:val="00E1313D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2042"/>
    <w:rsid w:val="00E333F5"/>
    <w:rsid w:val="00E359BD"/>
    <w:rsid w:val="00E35D31"/>
    <w:rsid w:val="00E3633F"/>
    <w:rsid w:val="00E40954"/>
    <w:rsid w:val="00E40BB6"/>
    <w:rsid w:val="00E43F4A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70BF5"/>
    <w:rsid w:val="00E73219"/>
    <w:rsid w:val="00E73A59"/>
    <w:rsid w:val="00E73DDD"/>
    <w:rsid w:val="00E76BC2"/>
    <w:rsid w:val="00E80EE3"/>
    <w:rsid w:val="00E81C60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7562"/>
    <w:rsid w:val="00EA065A"/>
    <w:rsid w:val="00EA0715"/>
    <w:rsid w:val="00EA08B6"/>
    <w:rsid w:val="00EA2BDF"/>
    <w:rsid w:val="00EA4C1A"/>
    <w:rsid w:val="00EB1584"/>
    <w:rsid w:val="00EB26BF"/>
    <w:rsid w:val="00EB567B"/>
    <w:rsid w:val="00EB5B95"/>
    <w:rsid w:val="00EB5DC0"/>
    <w:rsid w:val="00EB6A66"/>
    <w:rsid w:val="00EB6F6F"/>
    <w:rsid w:val="00EC1621"/>
    <w:rsid w:val="00EC4352"/>
    <w:rsid w:val="00EC538A"/>
    <w:rsid w:val="00EC6B7B"/>
    <w:rsid w:val="00ED2E9C"/>
    <w:rsid w:val="00ED4C88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9FF"/>
    <w:rsid w:val="00F0084C"/>
    <w:rsid w:val="00F042DF"/>
    <w:rsid w:val="00F047F5"/>
    <w:rsid w:val="00F05931"/>
    <w:rsid w:val="00F05BE3"/>
    <w:rsid w:val="00F05C67"/>
    <w:rsid w:val="00F11020"/>
    <w:rsid w:val="00F1323B"/>
    <w:rsid w:val="00F13A98"/>
    <w:rsid w:val="00F21C6C"/>
    <w:rsid w:val="00F21EE8"/>
    <w:rsid w:val="00F226D3"/>
    <w:rsid w:val="00F237E1"/>
    <w:rsid w:val="00F26E45"/>
    <w:rsid w:val="00F26F8C"/>
    <w:rsid w:val="00F31F89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0F5F"/>
    <w:rsid w:val="00F53579"/>
    <w:rsid w:val="00F53E1F"/>
    <w:rsid w:val="00F54288"/>
    <w:rsid w:val="00F5491E"/>
    <w:rsid w:val="00F55344"/>
    <w:rsid w:val="00F55409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5535"/>
    <w:rsid w:val="00F7713A"/>
    <w:rsid w:val="00F779FB"/>
    <w:rsid w:val="00F80B9A"/>
    <w:rsid w:val="00F81D19"/>
    <w:rsid w:val="00F84122"/>
    <w:rsid w:val="00F920EB"/>
    <w:rsid w:val="00F92BD6"/>
    <w:rsid w:val="00F957A1"/>
    <w:rsid w:val="00FA0A3C"/>
    <w:rsid w:val="00FA12D9"/>
    <w:rsid w:val="00FA1C7E"/>
    <w:rsid w:val="00FA398C"/>
    <w:rsid w:val="00FB1331"/>
    <w:rsid w:val="00FB2E1F"/>
    <w:rsid w:val="00FB47A8"/>
    <w:rsid w:val="00FC0A58"/>
    <w:rsid w:val="00FC1440"/>
    <w:rsid w:val="00FC51CC"/>
    <w:rsid w:val="00FC7FCD"/>
    <w:rsid w:val="00FD0595"/>
    <w:rsid w:val="00FD24DC"/>
    <w:rsid w:val="00FD2552"/>
    <w:rsid w:val="00FD27EC"/>
    <w:rsid w:val="00FD77B3"/>
    <w:rsid w:val="00FE2782"/>
    <w:rsid w:val="00FE39AD"/>
    <w:rsid w:val="00FE3B33"/>
    <w:rsid w:val="00FE3D47"/>
    <w:rsid w:val="00FE4CFE"/>
    <w:rsid w:val="00FE7A06"/>
    <w:rsid w:val="00FF1B19"/>
    <w:rsid w:val="00FF27A4"/>
    <w:rsid w:val="00FF4295"/>
    <w:rsid w:val="00FF42AD"/>
    <w:rsid w:val="00FF6AA8"/>
    <w:rsid w:val="00FF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498A4C"/>
  <w15:docId w15:val="{61B1765D-3C57-4602-9561-456C6536B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81A1A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541932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eastAsia="en-US"/>
    </w:rPr>
  </w:style>
  <w:style w:type="character" w:customStyle="1" w:styleId="Nagwek9Znak">
    <w:name w:val="Nagłówek 9 Znak"/>
    <w:link w:val="Nagwek9"/>
    <w:rsid w:val="00DA509A"/>
    <w:rPr>
      <w:sz w:val="32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DA509A"/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qFormat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853AF004-384C-4360-AA6C-BC6E0E9120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5F8486-21A0-49EA-AD1C-76A68A6118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76426C-6866-498F-A896-1D1139759BBF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956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Krzysztof</cp:lastModifiedBy>
  <cp:revision>64</cp:revision>
  <cp:lastPrinted>2020-12-21T07:19:00Z</cp:lastPrinted>
  <dcterms:created xsi:type="dcterms:W3CDTF">2020-12-21T07:19:00Z</dcterms:created>
  <dcterms:modified xsi:type="dcterms:W3CDTF">2026-04-14T09:22:00Z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